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435396">
              <w:rPr>
                <w:bCs/>
                <w:color w:val="FF0000"/>
              </w:rPr>
              <w:t>23</w:t>
            </w:r>
            <w:r w:rsidRPr="00994C85">
              <w:rPr>
                <w:bCs/>
                <w:color w:val="FF0000"/>
              </w:rPr>
              <w:t xml:space="preserve">» </w:t>
            </w:r>
            <w:r w:rsidR="00435396">
              <w:rPr>
                <w:bCs/>
                <w:color w:val="FF0000"/>
              </w:rPr>
              <w:t>июня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bookmarkStart w:id="0" w:name="_GoBack"/>
      <w:bookmarkEnd w:id="0"/>
    </w:p>
    <w:p w:rsidR="00CD6852" w:rsidRDefault="00CD6852" w:rsidP="00B32937">
      <w:pPr>
        <w:spacing w:after="120"/>
        <w:jc w:val="center"/>
        <w:rPr>
          <w:color w:val="FF0000"/>
        </w:rPr>
      </w:pPr>
      <w:bookmarkStart w:id="1" w:name="_Hlk119582506"/>
      <w:r w:rsidRPr="00CD6852">
        <w:rPr>
          <w:color w:val="FF0000"/>
        </w:rPr>
        <w:t xml:space="preserve">Выполнение строительно-монтажных и пусконаладочных работ по объектам филиала ПАО «Россети Волга» - «Мордовэнерго» «Переустройство ВЛ-10 </w:t>
      </w:r>
      <w:proofErr w:type="spellStart"/>
      <w:r w:rsidRPr="00CD6852">
        <w:rPr>
          <w:color w:val="FF0000"/>
        </w:rPr>
        <w:t>кВ</w:t>
      </w:r>
      <w:proofErr w:type="spellEnd"/>
      <w:r w:rsidRPr="00CD6852">
        <w:rPr>
          <w:color w:val="FF0000"/>
        </w:rPr>
        <w:t xml:space="preserve"> №12 ПС 110 </w:t>
      </w:r>
      <w:proofErr w:type="spellStart"/>
      <w:r w:rsidRPr="00CD6852">
        <w:rPr>
          <w:color w:val="FF0000"/>
        </w:rPr>
        <w:t>кВ</w:t>
      </w:r>
      <w:proofErr w:type="spellEnd"/>
      <w:r w:rsidRPr="00CD6852">
        <w:rPr>
          <w:color w:val="FF0000"/>
        </w:rPr>
        <w:t xml:space="preserve"> Вад в пролете опор №19 и №24 (0,147 км)»; «Переустройство ВЛ-10 </w:t>
      </w:r>
      <w:proofErr w:type="spellStart"/>
      <w:r w:rsidRPr="00CD6852">
        <w:rPr>
          <w:color w:val="FF0000"/>
        </w:rPr>
        <w:t>кВ</w:t>
      </w:r>
      <w:proofErr w:type="spellEnd"/>
      <w:r w:rsidRPr="00CD6852">
        <w:rPr>
          <w:color w:val="FF0000"/>
        </w:rPr>
        <w:t xml:space="preserve"> №10 ПС 110 </w:t>
      </w:r>
      <w:proofErr w:type="spellStart"/>
      <w:r w:rsidRPr="00CD6852">
        <w:rPr>
          <w:color w:val="FF0000"/>
        </w:rPr>
        <w:t>кВ</w:t>
      </w:r>
      <w:proofErr w:type="spellEnd"/>
      <w:r w:rsidRPr="00CD6852">
        <w:rPr>
          <w:color w:val="FF0000"/>
        </w:rPr>
        <w:t xml:space="preserve"> Вад в пролете опор №68 и №71 и в пролете опор №31 и №33 (0,359 км)»; «Переустройство ВЛ-10 </w:t>
      </w:r>
      <w:proofErr w:type="spellStart"/>
      <w:r w:rsidRPr="00CD6852">
        <w:rPr>
          <w:color w:val="FF0000"/>
        </w:rPr>
        <w:t>кВ</w:t>
      </w:r>
      <w:proofErr w:type="spellEnd"/>
      <w:r w:rsidRPr="00CD6852">
        <w:rPr>
          <w:color w:val="FF0000"/>
        </w:rPr>
        <w:t xml:space="preserve"> №8 ПС 110 </w:t>
      </w:r>
      <w:proofErr w:type="spellStart"/>
      <w:r w:rsidRPr="00CD6852">
        <w:rPr>
          <w:color w:val="FF0000"/>
        </w:rPr>
        <w:t>кВ</w:t>
      </w:r>
      <w:proofErr w:type="spellEnd"/>
      <w:r w:rsidRPr="00CD6852">
        <w:rPr>
          <w:color w:val="FF0000"/>
        </w:rPr>
        <w:t xml:space="preserve"> Теплый стан в пролете опор №59 и №61 (0,149 км)»; «Переустройство ВЛ-10 </w:t>
      </w:r>
      <w:proofErr w:type="spellStart"/>
      <w:r w:rsidRPr="00CD6852">
        <w:rPr>
          <w:color w:val="FF0000"/>
        </w:rPr>
        <w:t>кВ</w:t>
      </w:r>
      <w:proofErr w:type="spellEnd"/>
      <w:r w:rsidRPr="00CD6852">
        <w:rPr>
          <w:color w:val="FF0000"/>
        </w:rPr>
        <w:t xml:space="preserve"> №19 ПС 110 </w:t>
      </w:r>
      <w:proofErr w:type="spellStart"/>
      <w:r w:rsidRPr="00CD6852">
        <w:rPr>
          <w:color w:val="FF0000"/>
        </w:rPr>
        <w:t>кВ</w:t>
      </w:r>
      <w:proofErr w:type="spellEnd"/>
      <w:r w:rsidRPr="00CD6852">
        <w:rPr>
          <w:color w:val="FF0000"/>
        </w:rPr>
        <w:t xml:space="preserve"> Зубова Поляна в пролете опор №92 и №94 (0,166 км)»; «Переустройство ВЛ-10 </w:t>
      </w:r>
      <w:proofErr w:type="spellStart"/>
      <w:r w:rsidRPr="00CD6852">
        <w:rPr>
          <w:color w:val="FF0000"/>
        </w:rPr>
        <w:t>кВ</w:t>
      </w:r>
      <w:proofErr w:type="spellEnd"/>
      <w:r w:rsidRPr="00CD6852">
        <w:rPr>
          <w:color w:val="FF0000"/>
        </w:rPr>
        <w:t xml:space="preserve"> №5 ПС 35 </w:t>
      </w:r>
      <w:proofErr w:type="spellStart"/>
      <w:r w:rsidRPr="00CD6852">
        <w:rPr>
          <w:color w:val="FF0000"/>
        </w:rPr>
        <w:t>кВ</w:t>
      </w:r>
      <w:proofErr w:type="spellEnd"/>
      <w:r w:rsidRPr="00CD6852">
        <w:rPr>
          <w:color w:val="FF0000"/>
        </w:rPr>
        <w:t xml:space="preserve"> </w:t>
      </w:r>
      <w:proofErr w:type="spellStart"/>
      <w:r w:rsidRPr="00CD6852">
        <w:rPr>
          <w:color w:val="FF0000"/>
        </w:rPr>
        <w:t>Ачадово</w:t>
      </w:r>
      <w:proofErr w:type="spellEnd"/>
      <w:r w:rsidRPr="00CD6852">
        <w:rPr>
          <w:color w:val="FF0000"/>
        </w:rPr>
        <w:t xml:space="preserve"> в пролете опор №113 и №115 (0,152 км)</w:t>
      </w: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bookmarkEnd w:id="1"/>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931297" w:rsidRDefault="0093129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2" w:name="_Toc81919268"/>
      <w:r w:rsidRPr="009F2361">
        <w:rPr>
          <w:rStyle w:val="15"/>
          <w:b/>
          <w:caps/>
          <w:sz w:val="24"/>
          <w:szCs w:val="24"/>
        </w:rPr>
        <w:lastRenderedPageBreak/>
        <w:t>СОДЕРЖАНИЕ</w:t>
      </w:r>
      <w:bookmarkEnd w:id="2"/>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435396">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435396">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435396">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435396">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3" w:name="_Ref166642713"/>
      <w:bookmarkStart w:id="4" w:name="_Toc81919269"/>
      <w:r w:rsidRPr="00244ED2">
        <w:rPr>
          <w:rStyle w:val="15"/>
          <w:b/>
          <w:bCs/>
          <w:caps/>
          <w:sz w:val="20"/>
          <w:szCs w:val="20"/>
        </w:rPr>
        <w:t xml:space="preserve">ОБЩИЕ УСЛОВИЯ ПРОВЕДЕНИЯ </w:t>
      </w:r>
      <w:bookmarkEnd w:id="3"/>
      <w:r w:rsidR="00B32937" w:rsidRPr="00244ED2">
        <w:rPr>
          <w:rStyle w:val="15"/>
          <w:b/>
          <w:bCs/>
          <w:caps/>
          <w:sz w:val="20"/>
          <w:szCs w:val="20"/>
        </w:rPr>
        <w:t>закупки</w:t>
      </w:r>
      <w:bookmarkEnd w:id="4"/>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5" w:name="_Toc123405451"/>
      <w:bookmarkStart w:id="6" w:name="_Toc166101206"/>
      <w:bookmarkStart w:id="7" w:name="_Ref166101247"/>
      <w:bookmarkStart w:id="8" w:name="_Ref166101251"/>
      <w:bookmarkStart w:id="9" w:name="_Toc81919270"/>
      <w:r w:rsidRPr="00244ED2">
        <w:rPr>
          <w:sz w:val="20"/>
          <w:szCs w:val="20"/>
        </w:rPr>
        <w:t>ОБЩИЕ ПОЛОЖЕНИЯ</w:t>
      </w:r>
      <w:bookmarkEnd w:id="5"/>
      <w:bookmarkEnd w:id="6"/>
      <w:bookmarkEnd w:id="7"/>
      <w:bookmarkEnd w:id="8"/>
      <w:bookmarkEnd w:id="9"/>
    </w:p>
    <w:p w:rsidR="007633E7" w:rsidRPr="00244ED2" w:rsidRDefault="00B32937" w:rsidP="00B32937">
      <w:pPr>
        <w:pStyle w:val="21"/>
        <w:keepNext w:val="0"/>
        <w:numPr>
          <w:ilvl w:val="1"/>
          <w:numId w:val="1"/>
        </w:numPr>
        <w:spacing w:after="0"/>
        <w:ind w:left="0" w:firstLine="567"/>
        <w:jc w:val="left"/>
        <w:rPr>
          <w:sz w:val="20"/>
          <w:szCs w:val="20"/>
        </w:rPr>
      </w:pPr>
      <w:bookmarkStart w:id="10" w:name="_Toc81919271"/>
      <w:r w:rsidRPr="00244ED2">
        <w:rPr>
          <w:sz w:val="20"/>
          <w:szCs w:val="20"/>
        </w:rPr>
        <w:t>Правовой статус документов</w:t>
      </w:r>
      <w:bookmarkEnd w:id="10"/>
    </w:p>
    <w:p w:rsidR="007633E7" w:rsidRPr="001A04F5" w:rsidRDefault="004354D6" w:rsidP="001A04F5">
      <w:pPr>
        <w:pStyle w:val="afffff4"/>
        <w:numPr>
          <w:ilvl w:val="2"/>
          <w:numId w:val="1"/>
        </w:numPr>
        <w:ind w:left="0" w:firstLine="567"/>
        <w:jc w:val="both"/>
        <w:rPr>
          <w:sz w:val="20"/>
          <w:szCs w:val="20"/>
        </w:rPr>
      </w:pPr>
      <w:bookmarkStart w:id="11" w:name="_Ref11225299"/>
      <w:r w:rsidRPr="004354D6">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r w:rsidR="001A04F5" w:rsidRPr="001A04F5">
        <w:rPr>
          <w:sz w:val="20"/>
          <w:szCs w:val="20"/>
        </w:rPr>
        <w:t>.</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44ED2">
        <w:rPr>
          <w:sz w:val="20"/>
          <w:szCs w:val="20"/>
        </w:rPr>
        <w:t>победителем</w:t>
      </w:r>
      <w:proofErr w:type="gramEnd"/>
      <w:r w:rsidRPr="00244ED2">
        <w:rPr>
          <w:sz w:val="20"/>
          <w:szCs w:val="20"/>
        </w:rPr>
        <w:t xml:space="preserve">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8B0024">
      <w:pPr>
        <w:pStyle w:val="afffff4"/>
        <w:numPr>
          <w:ilvl w:val="1"/>
          <w:numId w:val="37"/>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002168ED" w:rsidRPr="00715851">
        <w:rPr>
          <w:bCs/>
          <w:kern w:val="28"/>
          <w:sz w:val="20"/>
          <w:szCs w:val="20"/>
        </w:rPr>
        <w:t>o_kompanii</w:t>
      </w:r>
      <w:proofErr w:type="spellEnd"/>
      <w:r w:rsidR="002168ED" w:rsidRPr="00715851">
        <w:rPr>
          <w:bCs/>
          <w:kern w:val="28"/>
          <w:sz w:val="20"/>
          <w:szCs w:val="20"/>
        </w:rPr>
        <w:t xml:space="preserve">/antikorrup.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8B0024">
      <w:pPr>
        <w:pStyle w:val="11"/>
        <w:keepNext w:val="0"/>
        <w:numPr>
          <w:ilvl w:val="0"/>
          <w:numId w:val="36"/>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8B0024">
      <w:pPr>
        <w:pStyle w:val="21"/>
        <w:keepNext w:val="0"/>
        <w:numPr>
          <w:ilvl w:val="1"/>
          <w:numId w:val="36"/>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8B0024">
      <w:pPr>
        <w:pStyle w:val="32"/>
        <w:keepNext w:val="0"/>
        <w:numPr>
          <w:ilvl w:val="2"/>
          <w:numId w:val="36"/>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8B0024">
      <w:pPr>
        <w:pStyle w:val="21"/>
        <w:keepNext w:val="0"/>
        <w:numPr>
          <w:ilvl w:val="1"/>
          <w:numId w:val="36"/>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8B0024">
      <w:pPr>
        <w:pStyle w:val="21"/>
        <w:keepNext w:val="0"/>
        <w:numPr>
          <w:ilvl w:val="1"/>
          <w:numId w:val="36"/>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w:t>
      </w:r>
      <w:proofErr w:type="gramStart"/>
      <w:r w:rsidRPr="00244ED2">
        <w:rPr>
          <w:rFonts w:ascii="Times New Roman" w:hAnsi="Times New Roman" w:cs="Times New Roman"/>
          <w:b w:val="0"/>
          <w:sz w:val="20"/>
          <w:szCs w:val="20"/>
        </w:rPr>
        <w:t>о закупке</w:t>
      </w:r>
      <w:proofErr w:type="gramEnd"/>
      <w:r w:rsidRPr="00244ED2">
        <w:rPr>
          <w:rFonts w:ascii="Times New Roman" w:hAnsi="Times New Roman" w:cs="Times New Roman"/>
          <w:b w:val="0"/>
          <w:sz w:val="20"/>
          <w:szCs w:val="20"/>
        </w:rPr>
        <w:t xml:space="preserve">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8B0024">
      <w:pPr>
        <w:pStyle w:val="21"/>
        <w:numPr>
          <w:ilvl w:val="1"/>
          <w:numId w:val="36"/>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8B0024">
      <w:pPr>
        <w:pStyle w:val="11"/>
        <w:keepNext w:val="0"/>
        <w:numPr>
          <w:ilvl w:val="0"/>
          <w:numId w:val="36"/>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8B0024">
      <w:pPr>
        <w:pStyle w:val="21"/>
        <w:numPr>
          <w:ilvl w:val="1"/>
          <w:numId w:val="36"/>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244ED2">
        <w:rPr>
          <w:rFonts w:ascii="Times New Roman" w:hAnsi="Times New Roman" w:cs="Times New Roman"/>
          <w:b w:val="0"/>
          <w:bCs w:val="0"/>
          <w:sz w:val="20"/>
          <w:szCs w:val="20"/>
        </w:rPr>
        <w:t>о закупк</w:t>
      </w:r>
      <w:r w:rsidR="00B95A22" w:rsidRPr="00244ED2">
        <w:rPr>
          <w:rFonts w:ascii="Times New Roman" w:hAnsi="Times New Roman" w:cs="Times New Roman"/>
          <w:b w:val="0"/>
          <w:bCs w:val="0"/>
          <w:sz w:val="20"/>
          <w:szCs w:val="20"/>
        </w:rPr>
        <w:t>е</w:t>
      </w:r>
      <w:proofErr w:type="gramEnd"/>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8B0024">
      <w:pPr>
        <w:pStyle w:val="afffff4"/>
        <w:numPr>
          <w:ilvl w:val="2"/>
          <w:numId w:val="36"/>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A1691C">
      <w:pPr>
        <w:pStyle w:val="afffff4"/>
        <w:numPr>
          <w:ilvl w:val="0"/>
          <w:numId w:val="21"/>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A1691C">
      <w:pPr>
        <w:pStyle w:val="afffff4"/>
        <w:numPr>
          <w:ilvl w:val="0"/>
          <w:numId w:val="21"/>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8B0024">
      <w:pPr>
        <w:pStyle w:val="21"/>
        <w:numPr>
          <w:ilvl w:val="1"/>
          <w:numId w:val="36"/>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8B0024">
      <w:pPr>
        <w:pStyle w:val="21"/>
        <w:keepNext w:val="0"/>
        <w:numPr>
          <w:ilvl w:val="1"/>
          <w:numId w:val="36"/>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8B0024">
      <w:pPr>
        <w:pStyle w:val="21"/>
        <w:keepNext w:val="0"/>
        <w:numPr>
          <w:ilvl w:val="1"/>
          <w:numId w:val="36"/>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8B0024">
      <w:pPr>
        <w:pStyle w:val="21"/>
        <w:keepNext w:val="0"/>
        <w:numPr>
          <w:ilvl w:val="1"/>
          <w:numId w:val="36"/>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8B0024">
      <w:pPr>
        <w:pStyle w:val="afffff4"/>
        <w:numPr>
          <w:ilvl w:val="2"/>
          <w:numId w:val="36"/>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8B0024">
      <w:pPr>
        <w:pStyle w:val="32"/>
        <w:keepNext w:val="0"/>
        <w:numPr>
          <w:ilvl w:val="2"/>
          <w:numId w:val="36"/>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w:t>
      </w:r>
      <w:proofErr w:type="gramStart"/>
      <w:r w:rsidRPr="00244ED2">
        <w:rPr>
          <w:rFonts w:ascii="Times New Roman" w:hAnsi="Times New Roman" w:cs="Times New Roman"/>
          <w:b w:val="0"/>
          <w:bCs w:val="0"/>
          <w:sz w:val="20"/>
          <w:szCs w:val="20"/>
        </w:rPr>
        <w:t>по существу</w:t>
      </w:r>
      <w:proofErr w:type="gramEnd"/>
      <w:r w:rsidRPr="00244ED2">
        <w:rPr>
          <w:rFonts w:ascii="Times New Roman" w:hAnsi="Times New Roman" w:cs="Times New Roman"/>
          <w:b w:val="0"/>
          <w:bCs w:val="0"/>
          <w:sz w:val="20"/>
          <w:szCs w:val="20"/>
        </w:rPr>
        <w:t xml:space="preserve">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8B0024">
      <w:pPr>
        <w:pStyle w:val="32"/>
        <w:keepNext w:val="0"/>
        <w:numPr>
          <w:ilvl w:val="2"/>
          <w:numId w:val="36"/>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8B0024">
      <w:pPr>
        <w:pStyle w:val="21"/>
        <w:keepNext w:val="0"/>
        <w:numPr>
          <w:ilvl w:val="1"/>
          <w:numId w:val="36"/>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8B0024">
      <w:pPr>
        <w:pStyle w:val="afffff4"/>
        <w:numPr>
          <w:ilvl w:val="0"/>
          <w:numId w:val="30"/>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8B0024">
      <w:pPr>
        <w:pStyle w:val="afffff4"/>
        <w:numPr>
          <w:ilvl w:val="0"/>
          <w:numId w:val="30"/>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8B0024">
      <w:pPr>
        <w:pStyle w:val="afffff4"/>
        <w:numPr>
          <w:ilvl w:val="0"/>
          <w:numId w:val="30"/>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8B0024">
      <w:pPr>
        <w:pStyle w:val="afffff4"/>
        <w:numPr>
          <w:ilvl w:val="2"/>
          <w:numId w:val="36"/>
        </w:numPr>
        <w:rPr>
          <w:sz w:val="20"/>
          <w:szCs w:val="20"/>
        </w:rPr>
      </w:pPr>
      <w:r w:rsidRPr="006B2BD1">
        <w:rPr>
          <w:bCs/>
          <w:sz w:val="20"/>
          <w:szCs w:val="20"/>
        </w:rPr>
        <w:t>Независимая гарантия должна содержать:</w:t>
      </w:r>
    </w:p>
    <w:p w:rsidR="006B2BD1" w:rsidRPr="006B2BD1" w:rsidRDefault="006B2BD1" w:rsidP="008B0024">
      <w:pPr>
        <w:pStyle w:val="afffff4"/>
        <w:numPr>
          <w:ilvl w:val="0"/>
          <w:numId w:val="35"/>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8B0024">
      <w:pPr>
        <w:pStyle w:val="afffff4"/>
        <w:numPr>
          <w:ilvl w:val="0"/>
          <w:numId w:val="35"/>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8B0024">
      <w:pPr>
        <w:pStyle w:val="afffff4"/>
        <w:numPr>
          <w:ilvl w:val="0"/>
          <w:numId w:val="35"/>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8B0024">
      <w:pPr>
        <w:pStyle w:val="afffff4"/>
        <w:numPr>
          <w:ilvl w:val="2"/>
          <w:numId w:val="36"/>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8B0024">
      <w:pPr>
        <w:pStyle w:val="afffff4"/>
        <w:numPr>
          <w:ilvl w:val="0"/>
          <w:numId w:val="31"/>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8B0024">
      <w:pPr>
        <w:pStyle w:val="afffff4"/>
        <w:numPr>
          <w:ilvl w:val="0"/>
          <w:numId w:val="31"/>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8B0024">
      <w:pPr>
        <w:pStyle w:val="afffff4"/>
        <w:numPr>
          <w:ilvl w:val="0"/>
          <w:numId w:val="31"/>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8B0024">
      <w:pPr>
        <w:pStyle w:val="afffff4"/>
        <w:numPr>
          <w:ilvl w:val="0"/>
          <w:numId w:val="31"/>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w:t>
            </w:r>
            <w:proofErr w:type="spellStart"/>
            <w:r w:rsidRPr="00B94469">
              <w:rPr>
                <w:b w:val="0"/>
                <w:sz w:val="20"/>
              </w:rPr>
              <w:t>ruA</w:t>
            </w:r>
            <w:proofErr w:type="spellEnd"/>
            <w:r w:rsidRPr="00B94469">
              <w:rPr>
                <w:b w:val="0"/>
                <w:sz w:val="20"/>
              </w:rPr>
              <w:t>-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r w:rsidRPr="00B94469">
              <w:rPr>
                <w:b w:val="0"/>
                <w:sz w:val="20"/>
                <w:lang w:val="en-US"/>
              </w:rPr>
              <w:t xml:space="preserve">+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proofErr w:type="spellStart"/>
            <w:r w:rsidRPr="00B94469">
              <w:rPr>
                <w:b w:val="0"/>
                <w:sz w:val="20"/>
                <w:lang w:val="en-US"/>
              </w:rPr>
              <w:t>ruBBB</w:t>
            </w:r>
            <w:proofErr w:type="spellEnd"/>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w:t>
            </w:r>
            <w:proofErr w:type="spellStart"/>
            <w:r w:rsidRPr="00B94469">
              <w:rPr>
                <w:b w:val="0"/>
                <w:sz w:val="20"/>
              </w:rPr>
              <w:t>ruBBB</w:t>
            </w:r>
            <w:proofErr w:type="spellEnd"/>
            <w:r w:rsidRPr="00B94469">
              <w:rPr>
                <w:b w:val="0"/>
                <w:sz w:val="20"/>
              </w:rPr>
              <w:t>-</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8B0024">
      <w:pPr>
        <w:pStyle w:val="afffff4"/>
        <w:numPr>
          <w:ilvl w:val="0"/>
          <w:numId w:val="31"/>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8B0024">
      <w:pPr>
        <w:pStyle w:val="afffff4"/>
        <w:numPr>
          <w:ilvl w:val="0"/>
          <w:numId w:val="32"/>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8B0024">
      <w:pPr>
        <w:pStyle w:val="afffff4"/>
        <w:numPr>
          <w:ilvl w:val="0"/>
          <w:numId w:val="32"/>
        </w:numPr>
        <w:rPr>
          <w:sz w:val="20"/>
          <w:szCs w:val="20"/>
        </w:rPr>
      </w:pPr>
      <w:r w:rsidRPr="00B94469">
        <w:rPr>
          <w:sz w:val="20"/>
          <w:szCs w:val="20"/>
        </w:rPr>
        <w:t>если гарант имеет хотя бы 1 рейтинг на уровне не ниже A-(RU)/</w:t>
      </w:r>
      <w:proofErr w:type="spellStart"/>
      <w:r w:rsidRPr="00B94469">
        <w:rPr>
          <w:sz w:val="20"/>
          <w:szCs w:val="20"/>
        </w:rPr>
        <w:t>ruA</w:t>
      </w:r>
      <w:proofErr w:type="spellEnd"/>
      <w:r w:rsidRPr="00B94469">
        <w:rPr>
          <w:sz w:val="20"/>
          <w:szCs w:val="20"/>
        </w:rPr>
        <w:t>-: 5% от объема собственных средства (капитала)1 банка-гаранта;</w:t>
      </w:r>
    </w:p>
    <w:p w:rsidR="00B94469" w:rsidRPr="00B94469" w:rsidRDefault="00B94469" w:rsidP="008B0024">
      <w:pPr>
        <w:pStyle w:val="afffff4"/>
        <w:numPr>
          <w:ilvl w:val="0"/>
          <w:numId w:val="32"/>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8B0024">
      <w:pPr>
        <w:pStyle w:val="21"/>
        <w:keepNext w:val="0"/>
        <w:numPr>
          <w:ilvl w:val="1"/>
          <w:numId w:val="36"/>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8B0024">
      <w:pPr>
        <w:pStyle w:val="32"/>
        <w:keepNext w:val="0"/>
        <w:widowControl w:val="0"/>
        <w:numPr>
          <w:ilvl w:val="2"/>
          <w:numId w:val="36"/>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8B0024">
      <w:pPr>
        <w:pStyle w:val="32"/>
        <w:keepNext w:val="0"/>
        <w:widowControl w:val="0"/>
        <w:numPr>
          <w:ilvl w:val="2"/>
          <w:numId w:val="36"/>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8B0024">
      <w:pPr>
        <w:pStyle w:val="32"/>
        <w:keepNext w:val="0"/>
        <w:numPr>
          <w:ilvl w:val="2"/>
          <w:numId w:val="36"/>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8B0024">
      <w:pPr>
        <w:pStyle w:val="11"/>
        <w:keepNext w:val="0"/>
        <w:numPr>
          <w:ilvl w:val="0"/>
          <w:numId w:val="36"/>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8B0024">
      <w:pPr>
        <w:pStyle w:val="21"/>
        <w:keepNext w:val="0"/>
        <w:numPr>
          <w:ilvl w:val="1"/>
          <w:numId w:val="36"/>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8B0024">
      <w:pPr>
        <w:pStyle w:val="21"/>
        <w:keepNext w:val="0"/>
        <w:numPr>
          <w:ilvl w:val="1"/>
          <w:numId w:val="36"/>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8B0024">
      <w:pPr>
        <w:pStyle w:val="11"/>
        <w:keepNext w:val="0"/>
        <w:numPr>
          <w:ilvl w:val="0"/>
          <w:numId w:val="36"/>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8B0024">
      <w:pPr>
        <w:pStyle w:val="21"/>
        <w:keepNext w:val="0"/>
        <w:numPr>
          <w:ilvl w:val="1"/>
          <w:numId w:val="36"/>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8B0024">
      <w:pPr>
        <w:pStyle w:val="11"/>
        <w:keepNext w:val="0"/>
        <w:numPr>
          <w:ilvl w:val="0"/>
          <w:numId w:val="36"/>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8B0024">
      <w:pPr>
        <w:pStyle w:val="21"/>
        <w:keepNext w:val="0"/>
        <w:numPr>
          <w:ilvl w:val="1"/>
          <w:numId w:val="36"/>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8B0024">
      <w:pPr>
        <w:pStyle w:val="21"/>
        <w:keepNext w:val="0"/>
        <w:numPr>
          <w:ilvl w:val="1"/>
          <w:numId w:val="36"/>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A1691C">
      <w:pPr>
        <w:pStyle w:val="afffff4"/>
        <w:numPr>
          <w:ilvl w:val="0"/>
          <w:numId w:val="19"/>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A1691C">
      <w:pPr>
        <w:pStyle w:val="afffff4"/>
        <w:numPr>
          <w:ilvl w:val="0"/>
          <w:numId w:val="19"/>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A1691C">
      <w:pPr>
        <w:pStyle w:val="afffff4"/>
        <w:numPr>
          <w:ilvl w:val="0"/>
          <w:numId w:val="19"/>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8B0024">
      <w:pPr>
        <w:pStyle w:val="32"/>
        <w:keepNext w:val="0"/>
        <w:numPr>
          <w:ilvl w:val="2"/>
          <w:numId w:val="36"/>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A1691C">
      <w:pPr>
        <w:pStyle w:val="4"/>
        <w:keepNext w:val="0"/>
        <w:numPr>
          <w:ilvl w:val="0"/>
          <w:numId w:val="20"/>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 xml:space="preserve">о признании участника и/или </w:t>
      </w:r>
      <w:proofErr w:type="gramStart"/>
      <w:r w:rsidRPr="00244ED2">
        <w:rPr>
          <w:rFonts w:ascii="Times New Roman" w:hAnsi="Times New Roman" w:cs="Times New Roman"/>
          <w:sz w:val="20"/>
          <w:szCs w:val="20"/>
        </w:rPr>
        <w:t>заявки участника</w:t>
      </w:r>
      <w:proofErr w:type="gramEnd"/>
      <w:r w:rsidRPr="00244ED2">
        <w:rPr>
          <w:rFonts w:ascii="Times New Roman" w:hAnsi="Times New Roman" w:cs="Times New Roman"/>
          <w:sz w:val="20"/>
          <w:szCs w:val="20"/>
        </w:rPr>
        <w:t xml:space="preserve"> соответствующей требованиям документации о закупке;</w:t>
      </w:r>
    </w:p>
    <w:p w:rsidR="0086183E" w:rsidRPr="00244ED2" w:rsidRDefault="0086183E" w:rsidP="00A1691C">
      <w:pPr>
        <w:pStyle w:val="4"/>
        <w:keepNext w:val="0"/>
        <w:numPr>
          <w:ilvl w:val="0"/>
          <w:numId w:val="20"/>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8B0024">
      <w:pPr>
        <w:pStyle w:val="21"/>
        <w:keepNext w:val="0"/>
        <w:numPr>
          <w:ilvl w:val="1"/>
          <w:numId w:val="36"/>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8B0024">
      <w:pPr>
        <w:pStyle w:val="21"/>
        <w:keepNext w:val="0"/>
        <w:numPr>
          <w:ilvl w:val="1"/>
          <w:numId w:val="36"/>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8B0024">
      <w:pPr>
        <w:pStyle w:val="21"/>
        <w:keepNext w:val="0"/>
        <w:numPr>
          <w:ilvl w:val="1"/>
          <w:numId w:val="36"/>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8B0024">
      <w:pPr>
        <w:pStyle w:val="21"/>
        <w:keepNext w:val="0"/>
        <w:numPr>
          <w:ilvl w:val="1"/>
          <w:numId w:val="36"/>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ценового предложения участника начальной (максимальной) цены договора/цены лота, </w:t>
      </w:r>
      <w:proofErr w:type="spellStart"/>
      <w:r w:rsidRPr="00244ED2">
        <w:rPr>
          <w:rFonts w:ascii="Times New Roman" w:hAnsi="Times New Roman" w:cs="Times New Roman"/>
          <w:b w:val="0"/>
          <w:bCs w:val="0"/>
          <w:sz w:val="20"/>
          <w:szCs w:val="20"/>
        </w:rPr>
        <w:t>непревышения</w:t>
      </w:r>
      <w:proofErr w:type="spellEnd"/>
      <w:r w:rsidRPr="00244ED2">
        <w:rPr>
          <w:rFonts w:ascii="Times New Roman" w:hAnsi="Times New Roman" w:cs="Times New Roman"/>
          <w:b w:val="0"/>
          <w:bCs w:val="0"/>
          <w:sz w:val="20"/>
          <w:szCs w:val="20"/>
        </w:rPr>
        <w:t xml:space="preserve">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8B0024">
      <w:pPr>
        <w:pStyle w:val="21"/>
        <w:keepNext w:val="0"/>
        <w:numPr>
          <w:ilvl w:val="1"/>
          <w:numId w:val="36"/>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8B0024">
      <w:pPr>
        <w:pStyle w:val="21"/>
        <w:keepNext w:val="0"/>
        <w:numPr>
          <w:ilvl w:val="1"/>
          <w:numId w:val="36"/>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8B0024">
      <w:pPr>
        <w:pStyle w:val="11"/>
        <w:keepNext w:val="0"/>
        <w:numPr>
          <w:ilvl w:val="0"/>
          <w:numId w:val="36"/>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8B0024">
      <w:pPr>
        <w:pStyle w:val="21"/>
        <w:keepNext w:val="0"/>
        <w:numPr>
          <w:ilvl w:val="1"/>
          <w:numId w:val="36"/>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8B0024">
      <w:pPr>
        <w:pStyle w:val="32"/>
        <w:keepNext w:val="0"/>
        <w:numPr>
          <w:ilvl w:val="2"/>
          <w:numId w:val="36"/>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244ED2">
        <w:rPr>
          <w:sz w:val="20"/>
          <w:szCs w:val="20"/>
        </w:rPr>
        <w:t>о закупке</w:t>
      </w:r>
      <w:proofErr w:type="gramEnd"/>
      <w:r w:rsidRPr="00244ED2">
        <w:rPr>
          <w:sz w:val="20"/>
          <w:szCs w:val="20"/>
        </w:rPr>
        <w:t xml:space="preserve">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CD6852">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D6852">
        <w:trPr>
          <w:trHeight w:val="4872"/>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right w:val="single" w:sz="4" w:space="0" w:color="auto"/>
            </w:tcBorders>
            <w:shd w:val="clear" w:color="auto" w:fill="auto"/>
          </w:tcPr>
          <w:p w:rsidR="001A04F5" w:rsidRPr="009A3237" w:rsidRDefault="001A04F5" w:rsidP="001A04F5">
            <w:pPr>
              <w:spacing w:after="0"/>
              <w:rPr>
                <w:sz w:val="22"/>
                <w:szCs w:val="22"/>
              </w:rPr>
            </w:pPr>
            <w:bookmarkStart w:id="156" w:name="_Hlk135916492"/>
            <w:bookmarkStart w:id="157" w:name="_Hlk136267083"/>
            <w:r w:rsidRPr="00F14062">
              <w:rPr>
                <w:b/>
                <w:bCs/>
                <w:color w:val="FF0000"/>
                <w:sz w:val="22"/>
                <w:szCs w:val="22"/>
              </w:rPr>
              <w:t xml:space="preserve">Закупка № </w:t>
            </w:r>
            <w:r w:rsidR="0097714C">
              <w:rPr>
                <w:b/>
                <w:bCs/>
                <w:color w:val="FF0000"/>
                <w:sz w:val="22"/>
                <w:szCs w:val="22"/>
              </w:rPr>
              <w:t>2</w:t>
            </w:r>
            <w:r w:rsidR="00135D7F">
              <w:rPr>
                <w:b/>
                <w:bCs/>
                <w:color w:val="FF0000"/>
                <w:sz w:val="22"/>
                <w:szCs w:val="22"/>
              </w:rPr>
              <w:t>7</w:t>
            </w:r>
            <w:r w:rsidRPr="00F14062">
              <w:rPr>
                <w:b/>
                <w:bCs/>
                <w:color w:val="FF0000"/>
                <w:sz w:val="22"/>
                <w:szCs w:val="22"/>
              </w:rPr>
              <w:t xml:space="preserve"> Лот № 1</w:t>
            </w:r>
            <w:bookmarkEnd w:id="156"/>
            <w:r w:rsidRPr="00F14062">
              <w:rPr>
                <w:b/>
                <w:bCs/>
                <w:color w:val="FF0000"/>
                <w:sz w:val="22"/>
                <w:szCs w:val="22"/>
              </w:rPr>
              <w:t xml:space="preserve">. </w:t>
            </w:r>
            <w:r w:rsidRPr="00F14062">
              <w:rPr>
                <w:color w:val="FF0000"/>
                <w:sz w:val="22"/>
                <w:szCs w:val="22"/>
              </w:rPr>
              <w:t xml:space="preserve"> </w:t>
            </w:r>
            <w:bookmarkEnd w:id="157"/>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bookmarkStart w:id="158" w:name="_Hlk136526924"/>
            <w:proofErr w:type="gramStart"/>
            <w:r w:rsidR="00135D7F">
              <w:rPr>
                <w:color w:val="FF0000"/>
                <w:sz w:val="22"/>
                <w:szCs w:val="22"/>
              </w:rPr>
              <w:t>23</w:t>
            </w:r>
            <w:r w:rsidR="006F1613" w:rsidRPr="006F1613">
              <w:rPr>
                <w:color w:val="FF0000"/>
                <w:sz w:val="22"/>
                <w:szCs w:val="22"/>
              </w:rPr>
              <w:t>.0</w:t>
            </w:r>
            <w:r w:rsidR="00CD6852">
              <w:rPr>
                <w:color w:val="FF0000"/>
                <w:sz w:val="22"/>
                <w:szCs w:val="22"/>
              </w:rPr>
              <w:t>6</w:t>
            </w:r>
            <w:r w:rsidR="006F1613" w:rsidRPr="006F1613">
              <w:rPr>
                <w:color w:val="FF0000"/>
                <w:sz w:val="22"/>
                <w:szCs w:val="22"/>
              </w:rPr>
              <w:t xml:space="preserve">.2023 </w:t>
            </w:r>
            <w:r w:rsidR="000E1039">
              <w:rPr>
                <w:color w:val="FF0000"/>
                <w:sz w:val="22"/>
                <w:szCs w:val="22"/>
              </w:rPr>
              <w:t xml:space="preserve"> </w:t>
            </w:r>
            <w:r w:rsidRPr="00C00D23">
              <w:rPr>
                <w:color w:val="FF0000"/>
                <w:sz w:val="22"/>
                <w:szCs w:val="22"/>
              </w:rPr>
              <w:t>г.</w:t>
            </w:r>
            <w:proofErr w:type="gramEnd"/>
            <w:r w:rsidRPr="00C00D23">
              <w:rPr>
                <w:color w:val="FF0000"/>
                <w:sz w:val="22"/>
                <w:szCs w:val="22"/>
              </w:rPr>
              <w:t xml:space="preserve"> № </w:t>
            </w:r>
            <w:r>
              <w:t xml:space="preserve"> </w:t>
            </w:r>
            <w:r w:rsidR="0064388D">
              <w:t xml:space="preserve"> </w:t>
            </w:r>
            <w:r w:rsidR="006F1613">
              <w:t xml:space="preserve"> </w:t>
            </w:r>
            <w:r w:rsidR="00135D7F">
              <w:rPr>
                <w:color w:val="FF0000"/>
                <w:sz w:val="22"/>
                <w:szCs w:val="22"/>
              </w:rPr>
              <w:t>67</w:t>
            </w:r>
            <w:r w:rsidR="006F1613" w:rsidRPr="006F1613">
              <w:rPr>
                <w:color w:val="FF0000"/>
                <w:sz w:val="22"/>
                <w:szCs w:val="22"/>
              </w:rPr>
              <w:t xml:space="preserve"> </w:t>
            </w:r>
            <w:bookmarkEnd w:id="158"/>
            <w:r w:rsidRPr="00F14062">
              <w:rPr>
                <w:color w:val="FF0000"/>
                <w:sz w:val="22"/>
                <w:szCs w:val="22"/>
              </w:rPr>
              <w:t>.</w:t>
            </w:r>
            <w:r w:rsidRPr="00994C85">
              <w:rPr>
                <w:color w:val="FF0000"/>
                <w:sz w:val="22"/>
                <w:szCs w:val="22"/>
              </w:rPr>
              <w:t xml:space="preserve">  </w:t>
            </w:r>
          </w:p>
          <w:p w:rsidR="0097714C" w:rsidRDefault="00CD6852" w:rsidP="00931297">
            <w:pPr>
              <w:keepNext/>
              <w:keepLines/>
              <w:widowControl w:val="0"/>
              <w:suppressLineNumbers/>
              <w:suppressAutoHyphens/>
              <w:spacing w:after="0"/>
              <w:rPr>
                <w:color w:val="FF0000"/>
              </w:rPr>
            </w:pPr>
            <w:r w:rsidRPr="00CD6852">
              <w:rPr>
                <w:color w:val="FF0000"/>
              </w:rPr>
              <w:t xml:space="preserve">Выполнение строительно-монтажных и пусконаладочных работ по объектам филиала ПАО «Россети Волга» - «Мордовэнерго» «Переустройство ВЛ-10 </w:t>
            </w:r>
            <w:proofErr w:type="spellStart"/>
            <w:r w:rsidRPr="00CD6852">
              <w:rPr>
                <w:color w:val="FF0000"/>
              </w:rPr>
              <w:t>кВ</w:t>
            </w:r>
            <w:proofErr w:type="spellEnd"/>
            <w:r w:rsidRPr="00CD6852">
              <w:rPr>
                <w:color w:val="FF0000"/>
              </w:rPr>
              <w:t xml:space="preserve"> №12 ПС 110 </w:t>
            </w:r>
            <w:proofErr w:type="spellStart"/>
            <w:r w:rsidRPr="00CD6852">
              <w:rPr>
                <w:color w:val="FF0000"/>
              </w:rPr>
              <w:t>кВ</w:t>
            </w:r>
            <w:proofErr w:type="spellEnd"/>
            <w:r w:rsidRPr="00CD6852">
              <w:rPr>
                <w:color w:val="FF0000"/>
              </w:rPr>
              <w:t xml:space="preserve"> Вад в пролете опор №19 и №24 (0,147 км)»; «Переустройство ВЛ-10 </w:t>
            </w:r>
            <w:proofErr w:type="spellStart"/>
            <w:r w:rsidRPr="00CD6852">
              <w:rPr>
                <w:color w:val="FF0000"/>
              </w:rPr>
              <w:t>кВ</w:t>
            </w:r>
            <w:proofErr w:type="spellEnd"/>
            <w:r w:rsidRPr="00CD6852">
              <w:rPr>
                <w:color w:val="FF0000"/>
              </w:rPr>
              <w:t xml:space="preserve"> №10 ПС 110 </w:t>
            </w:r>
            <w:proofErr w:type="spellStart"/>
            <w:r w:rsidRPr="00CD6852">
              <w:rPr>
                <w:color w:val="FF0000"/>
              </w:rPr>
              <w:t>кВ</w:t>
            </w:r>
            <w:proofErr w:type="spellEnd"/>
            <w:r w:rsidRPr="00CD6852">
              <w:rPr>
                <w:color w:val="FF0000"/>
              </w:rPr>
              <w:t xml:space="preserve"> Вад в пролете опор №68 и №71 и в пролете опор №31 и №33 (0,359 км)»; «Переустройство ВЛ-10 </w:t>
            </w:r>
            <w:proofErr w:type="spellStart"/>
            <w:r w:rsidRPr="00CD6852">
              <w:rPr>
                <w:color w:val="FF0000"/>
              </w:rPr>
              <w:t>кВ</w:t>
            </w:r>
            <w:proofErr w:type="spellEnd"/>
            <w:r w:rsidRPr="00CD6852">
              <w:rPr>
                <w:color w:val="FF0000"/>
              </w:rPr>
              <w:t xml:space="preserve"> №8 ПС 110 </w:t>
            </w:r>
            <w:proofErr w:type="spellStart"/>
            <w:r w:rsidRPr="00CD6852">
              <w:rPr>
                <w:color w:val="FF0000"/>
              </w:rPr>
              <w:t>кВ</w:t>
            </w:r>
            <w:proofErr w:type="spellEnd"/>
            <w:r w:rsidRPr="00CD6852">
              <w:rPr>
                <w:color w:val="FF0000"/>
              </w:rPr>
              <w:t xml:space="preserve"> Теплый стан в пролете опор №59 и №61 (0,149 км)»; «Переустройство ВЛ-10 </w:t>
            </w:r>
            <w:proofErr w:type="spellStart"/>
            <w:r w:rsidRPr="00CD6852">
              <w:rPr>
                <w:color w:val="FF0000"/>
              </w:rPr>
              <w:t>кВ</w:t>
            </w:r>
            <w:proofErr w:type="spellEnd"/>
            <w:r w:rsidRPr="00CD6852">
              <w:rPr>
                <w:color w:val="FF0000"/>
              </w:rPr>
              <w:t xml:space="preserve"> №19 ПС 110 </w:t>
            </w:r>
            <w:proofErr w:type="spellStart"/>
            <w:r w:rsidRPr="00CD6852">
              <w:rPr>
                <w:color w:val="FF0000"/>
              </w:rPr>
              <w:t>кВ</w:t>
            </w:r>
            <w:proofErr w:type="spellEnd"/>
            <w:r w:rsidRPr="00CD6852">
              <w:rPr>
                <w:color w:val="FF0000"/>
              </w:rPr>
              <w:t xml:space="preserve"> Зубова Поляна в пролете опор №92 и №94 (0,166 км)»; «Переустройство ВЛ-10 </w:t>
            </w:r>
            <w:proofErr w:type="spellStart"/>
            <w:r w:rsidRPr="00CD6852">
              <w:rPr>
                <w:color w:val="FF0000"/>
              </w:rPr>
              <w:t>кВ</w:t>
            </w:r>
            <w:proofErr w:type="spellEnd"/>
            <w:r w:rsidRPr="00CD6852">
              <w:rPr>
                <w:color w:val="FF0000"/>
              </w:rPr>
              <w:t xml:space="preserve"> №5 ПС 35 </w:t>
            </w:r>
            <w:proofErr w:type="spellStart"/>
            <w:r w:rsidRPr="00CD6852">
              <w:rPr>
                <w:color w:val="FF0000"/>
              </w:rPr>
              <w:t>кВ</w:t>
            </w:r>
            <w:proofErr w:type="spellEnd"/>
            <w:r w:rsidRPr="00CD6852">
              <w:rPr>
                <w:color w:val="FF0000"/>
              </w:rPr>
              <w:t xml:space="preserve"> </w:t>
            </w:r>
            <w:proofErr w:type="spellStart"/>
            <w:r w:rsidRPr="00CD6852">
              <w:rPr>
                <w:color w:val="FF0000"/>
              </w:rPr>
              <w:t>Ачадово</w:t>
            </w:r>
            <w:proofErr w:type="spellEnd"/>
            <w:r w:rsidRPr="00CD6852">
              <w:rPr>
                <w:color w:val="FF0000"/>
              </w:rPr>
              <w:t xml:space="preserve"> в пролете опор №113 и №115 (0,152 км)</w:t>
            </w:r>
          </w:p>
          <w:p w:rsidR="00C90121" w:rsidRPr="00A719A7" w:rsidRDefault="001A04F5" w:rsidP="00931297">
            <w:pPr>
              <w:keepNext/>
              <w:keepLines/>
              <w:widowControl w:val="0"/>
              <w:suppressLineNumbers/>
              <w:suppressAutoHyphens/>
              <w:spacing w:after="0"/>
              <w:rPr>
                <w:sz w:val="20"/>
                <w:szCs w:val="20"/>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p>
        </w:tc>
      </w:tr>
      <w:tr w:rsidR="00C90121" w:rsidRPr="00244ED2" w:rsidTr="00CD685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left w:val="single" w:sz="4" w:space="0" w:color="auto"/>
              <w:bottom w:val="single" w:sz="4" w:space="0" w:color="auto"/>
              <w:right w:val="single" w:sz="4" w:space="0" w:color="auto"/>
            </w:tcBorders>
          </w:tcPr>
          <w:p w:rsidR="009A44D1" w:rsidRPr="00CD6852" w:rsidRDefault="00445AAB" w:rsidP="00D847A6">
            <w:pPr>
              <w:spacing w:after="0"/>
              <w:rPr>
                <w:color w:val="FF0000"/>
                <w:sz w:val="22"/>
                <w:szCs w:val="22"/>
              </w:rPr>
            </w:pPr>
            <w:r w:rsidRPr="002061C5">
              <w:rPr>
                <w:sz w:val="22"/>
                <w:szCs w:val="22"/>
              </w:rPr>
              <w:t xml:space="preserve">Место </w:t>
            </w:r>
            <w:r w:rsidR="00291638" w:rsidRPr="002061C5">
              <w:rPr>
                <w:sz w:val="22"/>
                <w:szCs w:val="22"/>
              </w:rPr>
              <w:t xml:space="preserve">выполнения </w:t>
            </w:r>
            <w:r w:rsidR="0097714C" w:rsidRPr="002061C5">
              <w:rPr>
                <w:sz w:val="22"/>
                <w:szCs w:val="22"/>
              </w:rPr>
              <w:t>работ</w:t>
            </w:r>
            <w:r w:rsidR="0097714C" w:rsidRPr="002061C5">
              <w:rPr>
                <w:color w:val="FF0000"/>
                <w:sz w:val="22"/>
                <w:szCs w:val="22"/>
              </w:rPr>
              <w:t xml:space="preserve">: </w:t>
            </w:r>
            <w:r w:rsidR="00CD6852" w:rsidRPr="00CD6852">
              <w:rPr>
                <w:color w:val="FF0000"/>
              </w:rPr>
              <w:t xml:space="preserve">РМ, </w:t>
            </w:r>
            <w:proofErr w:type="spellStart"/>
            <w:r w:rsidR="00CD6852" w:rsidRPr="00CD6852">
              <w:rPr>
                <w:color w:val="FF0000"/>
              </w:rPr>
              <w:t>Зубово</w:t>
            </w:r>
            <w:proofErr w:type="spellEnd"/>
            <w:r w:rsidR="00CD6852" w:rsidRPr="00CD6852">
              <w:rPr>
                <w:color w:val="FF0000"/>
              </w:rPr>
              <w:t xml:space="preserve">-Полянский район, </w:t>
            </w:r>
            <w:proofErr w:type="spellStart"/>
            <w:r w:rsidR="00CD6852" w:rsidRPr="00CD6852">
              <w:rPr>
                <w:color w:val="FF0000"/>
              </w:rPr>
              <w:t>Сасовский</w:t>
            </w:r>
            <w:proofErr w:type="spellEnd"/>
            <w:r w:rsidR="00CD6852" w:rsidRPr="00CD6852">
              <w:rPr>
                <w:color w:val="FF0000"/>
              </w:rPr>
              <w:t xml:space="preserve"> район, Рязанская область.</w:t>
            </w: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CD6852" w:rsidP="00D847A6">
            <w:pPr>
              <w:spacing w:after="0"/>
              <w:rPr>
                <w:bCs/>
                <w:iCs/>
                <w:color w:val="FF0000"/>
                <w:spacing w:val="-6"/>
                <w:sz w:val="22"/>
                <w:szCs w:val="22"/>
              </w:rPr>
            </w:pPr>
            <w:r w:rsidRPr="00CD6852">
              <w:rPr>
                <w:bCs/>
                <w:iCs/>
                <w:color w:val="FF0000"/>
                <w:spacing w:val="-6"/>
                <w:sz w:val="22"/>
                <w:szCs w:val="22"/>
              </w:rPr>
              <w:t>Срок начала работ– не позднее 1 дня с момента подписания договора</w:t>
            </w:r>
            <w:r w:rsidR="006F1613">
              <w:rPr>
                <w:bCs/>
                <w:iCs/>
                <w:color w:val="FF0000"/>
                <w:spacing w:val="-6"/>
                <w:sz w:val="22"/>
                <w:szCs w:val="22"/>
              </w:rPr>
              <w:t>.</w:t>
            </w:r>
          </w:p>
          <w:p w:rsidR="006F1613" w:rsidRDefault="00CD6852" w:rsidP="00B83980">
            <w:pPr>
              <w:spacing w:after="0"/>
              <w:rPr>
                <w:bCs/>
                <w:iCs/>
                <w:color w:val="FF0000"/>
                <w:spacing w:val="-6"/>
                <w:sz w:val="22"/>
                <w:szCs w:val="22"/>
              </w:rPr>
            </w:pPr>
            <w:r w:rsidRPr="00CD6852">
              <w:rPr>
                <w:bCs/>
                <w:iCs/>
                <w:color w:val="FF0000"/>
                <w:spacing w:val="-6"/>
                <w:sz w:val="22"/>
                <w:szCs w:val="22"/>
              </w:rPr>
              <w:t>Срок окончания работ – не позднее 11.12.2023г</w:t>
            </w:r>
            <w:r w:rsidR="000E6D9E" w:rsidRPr="000E6D9E">
              <w:rPr>
                <w:bCs/>
                <w:iCs/>
                <w:color w:val="FF0000"/>
                <w:spacing w:val="-6"/>
                <w:sz w:val="22"/>
                <w:szCs w:val="22"/>
              </w:rPr>
              <w:t xml:space="preserve">. </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000E6D9E">
              <w:rPr>
                <w:sz w:val="22"/>
                <w:szCs w:val="22"/>
              </w:rPr>
              <w:t xml:space="preserve"> </w:t>
            </w:r>
            <w:r w:rsidR="000E6D9E" w:rsidRPr="002061C5">
              <w:rPr>
                <w:sz w:val="22"/>
                <w:szCs w:val="22"/>
              </w:rPr>
              <w:t>/ «</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931297">
            <w:pPr>
              <w:tabs>
                <w:tab w:val="left" w:pos="708"/>
              </w:tabs>
              <w:autoSpaceDE w:val="0"/>
              <w:autoSpaceDN w:val="0"/>
              <w:spacing w:after="0"/>
              <w:jc w:val="left"/>
              <w:rPr>
                <w:b/>
                <w:bCs/>
                <w:color w:val="FF0000"/>
                <w:sz w:val="22"/>
                <w:szCs w:val="22"/>
              </w:rPr>
            </w:pPr>
            <w:bookmarkStart w:id="163" w:name="_Hlk119584429"/>
            <w:r w:rsidRPr="00AF14ED">
              <w:rPr>
                <w:b/>
                <w:color w:val="FF0000"/>
                <w:sz w:val="22"/>
                <w:szCs w:val="22"/>
              </w:rPr>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931297">
              <w:t xml:space="preserve"> </w:t>
            </w:r>
            <w:r w:rsidR="009A44D1">
              <w:t xml:space="preserve"> </w:t>
            </w:r>
            <w:r w:rsidR="00CD6852" w:rsidRPr="00CD6852">
              <w:rPr>
                <w:b/>
                <w:color w:val="FF0000"/>
                <w:sz w:val="22"/>
                <w:szCs w:val="22"/>
              </w:rPr>
              <w:t>6460931,21</w:t>
            </w:r>
            <w:r w:rsidR="00CD6852">
              <w:rPr>
                <w:b/>
                <w:color w:val="FF0000"/>
                <w:sz w:val="22"/>
                <w:szCs w:val="22"/>
              </w:rPr>
              <w:t xml:space="preserve"> </w:t>
            </w:r>
            <w:r w:rsidR="00931297" w:rsidRP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r w:rsidR="00931297" w:rsidRPr="00AF14ED">
              <w:rPr>
                <w:b/>
                <w:color w:val="FF0000"/>
                <w:sz w:val="22"/>
                <w:szCs w:val="22"/>
              </w:rPr>
              <w:t>(</w:t>
            </w:r>
            <w:r w:rsidR="00CD6852" w:rsidRPr="00CD6852">
              <w:rPr>
                <w:b/>
                <w:color w:val="FF0000"/>
                <w:sz w:val="22"/>
                <w:szCs w:val="22"/>
              </w:rPr>
              <w:t xml:space="preserve">Шесть миллионов четыреста </w:t>
            </w:r>
            <w:proofErr w:type="gramStart"/>
            <w:r w:rsidR="00CD6852" w:rsidRPr="00CD6852">
              <w:rPr>
                <w:b/>
                <w:color w:val="FF0000"/>
                <w:sz w:val="22"/>
                <w:szCs w:val="22"/>
              </w:rPr>
              <w:t>шестьдесят  тысяч</w:t>
            </w:r>
            <w:proofErr w:type="gramEnd"/>
            <w:r w:rsidR="00CD6852" w:rsidRPr="00CD6852">
              <w:rPr>
                <w:b/>
                <w:color w:val="FF0000"/>
                <w:sz w:val="22"/>
                <w:szCs w:val="22"/>
              </w:rPr>
              <w:t xml:space="preserve"> девятьсот тридцать один рубль  21 коп.</w:t>
            </w:r>
            <w:r w:rsidR="00FB54D7" w:rsidRPr="00AF14ED">
              <w:rPr>
                <w:b/>
                <w:color w:val="FF0000"/>
                <w:sz w:val="22"/>
                <w:szCs w:val="22"/>
              </w:rPr>
              <w:t>), кроме того,</w:t>
            </w:r>
            <w:r w:rsidRPr="00E23861">
              <w:rPr>
                <w:b/>
                <w:color w:val="FF0000"/>
                <w:sz w:val="22"/>
                <w:szCs w:val="22"/>
              </w:rPr>
              <w:t xml:space="preserve"> НДС в размере 20 % </w:t>
            </w:r>
            <w:r w:rsidR="00931297" w:rsidRPr="00E23861">
              <w:rPr>
                <w:b/>
                <w:color w:val="FF0000"/>
                <w:sz w:val="22"/>
                <w:szCs w:val="22"/>
              </w:rPr>
              <w:t xml:space="preserve">- </w:t>
            </w:r>
            <w:r w:rsidR="00CD6852" w:rsidRPr="00CD6852">
              <w:rPr>
                <w:b/>
                <w:color w:val="FF0000"/>
                <w:sz w:val="22"/>
                <w:szCs w:val="22"/>
              </w:rPr>
              <w:t>1292186,24</w:t>
            </w:r>
            <w:r w:rsidR="009A44D1">
              <w:rPr>
                <w:b/>
                <w:color w:val="FF0000"/>
                <w:sz w:val="22"/>
                <w:szCs w:val="22"/>
              </w:rPr>
              <w:t xml:space="preserve"> </w:t>
            </w:r>
            <w:r w:rsidR="00931297" w:rsidRPr="00E23861">
              <w:rPr>
                <w:b/>
                <w:color w:val="FF0000"/>
                <w:sz w:val="22"/>
                <w:szCs w:val="22"/>
              </w:rPr>
              <w:t>руб.</w:t>
            </w:r>
            <w:r w:rsidR="00582E8F" w:rsidRPr="00E23861">
              <w:rPr>
                <w:b/>
                <w:color w:val="FF0000"/>
                <w:sz w:val="22"/>
                <w:szCs w:val="22"/>
              </w:rPr>
              <w:t xml:space="preserve"> </w:t>
            </w:r>
            <w:r w:rsidR="00931297" w:rsidRPr="00E23861">
              <w:rPr>
                <w:b/>
                <w:color w:val="FF0000"/>
                <w:sz w:val="22"/>
                <w:szCs w:val="22"/>
              </w:rPr>
              <w:t>(</w:t>
            </w:r>
            <w:r w:rsidR="00CD6852" w:rsidRPr="00CD6852">
              <w:rPr>
                <w:b/>
                <w:color w:val="FF0000"/>
                <w:sz w:val="22"/>
                <w:szCs w:val="22"/>
              </w:rPr>
              <w:t>Один миллион двести девяносто две тысячи сто восемьдесят шесть рублей  24 коп.</w:t>
            </w:r>
            <w:r w:rsidR="007A7D57" w:rsidRPr="00AF14ED">
              <w:rPr>
                <w:b/>
                <w:bCs/>
                <w:color w:val="FF0000"/>
                <w:sz w:val="22"/>
                <w:szCs w:val="22"/>
              </w:rPr>
              <w:t>)</w:t>
            </w:r>
            <w:r w:rsidRPr="00AF14ED">
              <w:rPr>
                <w:b/>
                <w:bCs/>
                <w:color w:val="FF0000"/>
                <w:sz w:val="22"/>
                <w:szCs w:val="22"/>
              </w:rPr>
              <w:t>.</w:t>
            </w:r>
          </w:p>
          <w:p w:rsidR="00A83DC3" w:rsidRPr="00CD6852" w:rsidRDefault="00F939A8" w:rsidP="00931297">
            <w:pPr>
              <w:spacing w:after="0"/>
              <w:jc w:val="left"/>
              <w:rPr>
                <w:b/>
                <w:color w:val="FF0000"/>
                <w:sz w:val="22"/>
                <w:szCs w:val="22"/>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931297">
              <w:rPr>
                <w:b/>
                <w:color w:val="FF0000"/>
                <w:sz w:val="22"/>
                <w:szCs w:val="22"/>
              </w:rPr>
              <w:t xml:space="preserve"> </w:t>
            </w:r>
            <w:r w:rsidR="0064388D" w:rsidRPr="00931297">
              <w:rPr>
                <w:b/>
                <w:color w:val="FF0000"/>
                <w:sz w:val="22"/>
                <w:szCs w:val="22"/>
              </w:rPr>
              <w:t xml:space="preserve"> </w:t>
            </w:r>
            <w:r w:rsidR="006F1613" w:rsidRPr="00931297">
              <w:rPr>
                <w:b/>
                <w:color w:val="FF0000"/>
                <w:sz w:val="22"/>
                <w:szCs w:val="22"/>
              </w:rPr>
              <w:t xml:space="preserve"> </w:t>
            </w:r>
            <w:r w:rsidR="00E23861" w:rsidRPr="00E23861">
              <w:rPr>
                <w:b/>
                <w:color w:val="FF0000"/>
                <w:sz w:val="22"/>
                <w:szCs w:val="22"/>
              </w:rPr>
              <w:t xml:space="preserve"> </w:t>
            </w:r>
            <w:r w:rsidR="000E6D9E" w:rsidRPr="00931297">
              <w:rPr>
                <w:b/>
                <w:color w:val="FF0000"/>
                <w:sz w:val="22"/>
                <w:szCs w:val="22"/>
              </w:rPr>
              <w:t xml:space="preserve"> </w:t>
            </w:r>
            <w:r w:rsidR="00931297" w:rsidRPr="00931297">
              <w:rPr>
                <w:b/>
                <w:color w:val="FF0000"/>
                <w:sz w:val="22"/>
                <w:szCs w:val="22"/>
              </w:rPr>
              <w:t xml:space="preserve"> </w:t>
            </w:r>
            <w:r w:rsidR="009A44D1" w:rsidRPr="00CD6852">
              <w:rPr>
                <w:b/>
                <w:color w:val="FF0000"/>
                <w:sz w:val="22"/>
                <w:szCs w:val="22"/>
              </w:rPr>
              <w:t xml:space="preserve"> </w:t>
            </w:r>
            <w:r w:rsidR="00CD6852" w:rsidRPr="00CD6852">
              <w:rPr>
                <w:b/>
                <w:color w:val="FF0000"/>
                <w:sz w:val="22"/>
                <w:szCs w:val="22"/>
              </w:rPr>
              <w:t>7753117,45</w:t>
            </w:r>
            <w:r w:rsidR="000E6D9E" w:rsidRPr="000E6D9E">
              <w:rPr>
                <w:b/>
                <w:color w:val="FF0000"/>
                <w:sz w:val="22"/>
                <w:szCs w:val="22"/>
              </w:rPr>
              <w:t xml:space="preserve"> </w:t>
            </w:r>
            <w:r w:rsidR="00E23861" w:rsidRPr="00E23861">
              <w:rPr>
                <w:b/>
                <w:color w:val="FF0000"/>
                <w:sz w:val="22"/>
                <w:szCs w:val="22"/>
              </w:rPr>
              <w:t xml:space="preserve">   </w:t>
            </w:r>
            <w:r w:rsidR="007B61F4">
              <w:rPr>
                <w:b/>
                <w:color w:val="FF0000"/>
                <w:sz w:val="22"/>
                <w:szCs w:val="22"/>
              </w:rPr>
              <w:t xml:space="preserve"> </w:t>
            </w:r>
            <w:r w:rsidR="00D847A6" w:rsidRPr="00AF14ED">
              <w:rPr>
                <w:b/>
                <w:color w:val="FF0000"/>
                <w:sz w:val="22"/>
                <w:szCs w:val="22"/>
              </w:rPr>
              <w:t>руб</w:t>
            </w:r>
            <w:r w:rsidR="00D847A6" w:rsidRPr="0097714C">
              <w:rPr>
                <w:b/>
                <w:color w:val="FF0000"/>
                <w:sz w:val="22"/>
                <w:szCs w:val="22"/>
              </w:rPr>
              <w:t xml:space="preserve">.  </w:t>
            </w:r>
            <w:r w:rsidR="0097714C" w:rsidRPr="0097714C">
              <w:rPr>
                <w:b/>
                <w:color w:val="FF0000"/>
                <w:sz w:val="22"/>
                <w:szCs w:val="22"/>
              </w:rPr>
              <w:t>(</w:t>
            </w:r>
            <w:r w:rsidR="00CD6852" w:rsidRPr="00CD6852">
              <w:rPr>
                <w:b/>
                <w:color w:val="FF0000"/>
                <w:sz w:val="22"/>
                <w:szCs w:val="22"/>
              </w:rPr>
              <w:t xml:space="preserve">Семь миллионов семьсот пятьдесят три тысячи сто семнадцать </w:t>
            </w:r>
            <w:proofErr w:type="gramStart"/>
            <w:r w:rsidR="00CD6852" w:rsidRPr="00CD6852">
              <w:rPr>
                <w:b/>
                <w:color w:val="FF0000"/>
                <w:sz w:val="22"/>
                <w:szCs w:val="22"/>
              </w:rPr>
              <w:t>рублей  45</w:t>
            </w:r>
            <w:proofErr w:type="gramEnd"/>
            <w:r w:rsidR="00CD6852" w:rsidRPr="00CD6852">
              <w:rPr>
                <w:b/>
                <w:color w:val="FF0000"/>
                <w:sz w:val="22"/>
                <w:szCs w:val="22"/>
              </w:rPr>
              <w:t xml:space="preserve"> коп.</w:t>
            </w:r>
            <w:r w:rsidR="00D847A6" w:rsidRPr="00AF14ED">
              <w:rPr>
                <w:b/>
                <w:color w:val="FF0000"/>
                <w:sz w:val="22"/>
                <w:szCs w:val="22"/>
              </w:rPr>
              <w:t>)</w:t>
            </w:r>
            <w:r w:rsidR="001716DB" w:rsidRPr="00AF14ED">
              <w:rPr>
                <w:b/>
                <w:color w:val="FF0000"/>
                <w:sz w:val="22"/>
                <w:szCs w:val="22"/>
              </w:rPr>
              <w:t>.</w:t>
            </w:r>
          </w:p>
          <w:bookmarkEnd w:id="163"/>
          <w:p w:rsidR="00A83DC3" w:rsidRPr="00CD6852" w:rsidRDefault="00A83DC3" w:rsidP="00A83DC3">
            <w:pPr>
              <w:spacing w:after="0"/>
              <w:rPr>
                <w:b/>
                <w:color w:val="FF0000"/>
                <w:sz w:val="22"/>
                <w:szCs w:val="22"/>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 xml:space="preserve">Порядок, дата начала, дата и время окончания срока подачи заявок на участие в закупке (этапах закупки) и порядок подведения итогов </w:t>
            </w:r>
            <w:r w:rsidRPr="00244ED2">
              <w:rPr>
                <w:sz w:val="20"/>
                <w:szCs w:val="20"/>
              </w:rPr>
              <w:lastRenderedPageBreak/>
              <w:t>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lastRenderedPageBreak/>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4" w:name="_Hlk119584748"/>
            <w:r w:rsidRPr="007A7D57">
              <w:rPr>
                <w:color w:val="FF0000"/>
                <w:sz w:val="20"/>
                <w:szCs w:val="20"/>
              </w:rPr>
              <w:t xml:space="preserve">Дата начала срока подачи заявок: </w:t>
            </w:r>
            <w:bookmarkStart w:id="165" w:name="_Hlk119584480"/>
            <w:r w:rsidRPr="007A7D57">
              <w:rPr>
                <w:color w:val="FF0000"/>
                <w:sz w:val="20"/>
                <w:szCs w:val="20"/>
              </w:rPr>
              <w:t>«</w:t>
            </w:r>
            <w:r w:rsidR="00135D7F">
              <w:rPr>
                <w:color w:val="FF0000"/>
                <w:sz w:val="20"/>
                <w:szCs w:val="20"/>
              </w:rPr>
              <w:t>26</w:t>
            </w:r>
            <w:r w:rsidRPr="007A7D57">
              <w:rPr>
                <w:color w:val="FF0000"/>
                <w:sz w:val="20"/>
                <w:szCs w:val="20"/>
              </w:rPr>
              <w:t xml:space="preserve">» </w:t>
            </w:r>
            <w:r w:rsidR="00CD6852">
              <w:rPr>
                <w:color w:val="FF0000"/>
                <w:sz w:val="20"/>
                <w:szCs w:val="20"/>
              </w:rPr>
              <w:t>июня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5"/>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135D7F">
              <w:rPr>
                <w:color w:val="FF0000"/>
                <w:sz w:val="20"/>
                <w:szCs w:val="20"/>
              </w:rPr>
              <w:t>06</w:t>
            </w:r>
            <w:r w:rsidRPr="007A7D57">
              <w:rPr>
                <w:color w:val="FF0000"/>
                <w:sz w:val="20"/>
                <w:szCs w:val="20"/>
              </w:rPr>
              <w:t xml:space="preserve">» </w:t>
            </w:r>
            <w:r w:rsidR="006F1613">
              <w:rPr>
                <w:color w:val="FF0000"/>
                <w:sz w:val="20"/>
                <w:szCs w:val="20"/>
              </w:rPr>
              <w:t>ию</w:t>
            </w:r>
            <w:r w:rsidR="00135D7F">
              <w:rPr>
                <w:color w:val="FF0000"/>
                <w:sz w:val="20"/>
                <w:szCs w:val="20"/>
              </w:rPr>
              <w:t>л</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lastRenderedPageBreak/>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135D7F">
              <w:rPr>
                <w:color w:val="FF0000"/>
                <w:sz w:val="20"/>
                <w:szCs w:val="20"/>
              </w:rPr>
              <w:t>10</w:t>
            </w:r>
            <w:r w:rsidR="00582E8F" w:rsidRPr="00582E8F">
              <w:rPr>
                <w:color w:val="FF0000"/>
                <w:sz w:val="20"/>
                <w:szCs w:val="20"/>
              </w:rPr>
              <w:t xml:space="preserve">» </w:t>
            </w:r>
            <w:r w:rsidR="002E7105">
              <w:rPr>
                <w:color w:val="FF0000"/>
                <w:sz w:val="20"/>
                <w:szCs w:val="20"/>
              </w:rPr>
              <w:t>ию</w:t>
            </w:r>
            <w:r w:rsidR="00135D7F">
              <w:rPr>
                <w:color w:val="FF0000"/>
                <w:sz w:val="20"/>
                <w:szCs w:val="20"/>
              </w:rPr>
              <w:t>л</w:t>
            </w:r>
            <w:r w:rsidR="002E7105">
              <w:rPr>
                <w:color w:val="FF0000"/>
                <w:sz w:val="20"/>
                <w:szCs w:val="20"/>
              </w:rPr>
              <w:t>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135D7F">
              <w:rPr>
                <w:color w:val="FF0000"/>
                <w:sz w:val="20"/>
                <w:szCs w:val="20"/>
              </w:rPr>
              <w:t>12</w:t>
            </w:r>
            <w:r w:rsidR="00582E8F" w:rsidRPr="00582E8F">
              <w:rPr>
                <w:color w:val="FF0000"/>
                <w:sz w:val="20"/>
                <w:szCs w:val="20"/>
              </w:rPr>
              <w:t xml:space="preserve">» </w:t>
            </w:r>
            <w:r w:rsidR="002E7105">
              <w:rPr>
                <w:color w:val="FF0000"/>
                <w:sz w:val="20"/>
                <w:szCs w:val="20"/>
              </w:rPr>
              <w:t>ию</w:t>
            </w:r>
            <w:r w:rsidR="00135D7F">
              <w:rPr>
                <w:color w:val="FF0000"/>
                <w:sz w:val="20"/>
                <w:szCs w:val="20"/>
              </w:rPr>
              <w:t>л</w:t>
            </w:r>
            <w:r w:rsidR="002E7105">
              <w:rPr>
                <w:color w:val="FF0000"/>
                <w:sz w:val="20"/>
                <w:szCs w:val="20"/>
              </w:rPr>
              <w:t>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135D7F">
              <w:rPr>
                <w:color w:val="FF0000"/>
                <w:sz w:val="20"/>
                <w:szCs w:val="20"/>
              </w:rPr>
              <w:t>14</w:t>
            </w:r>
            <w:r w:rsidR="00582E8F" w:rsidRPr="00582E8F">
              <w:rPr>
                <w:color w:val="FF0000"/>
                <w:sz w:val="20"/>
                <w:szCs w:val="20"/>
              </w:rPr>
              <w:t xml:space="preserve">» </w:t>
            </w:r>
            <w:r w:rsidR="002E7105">
              <w:rPr>
                <w:color w:val="FF0000"/>
                <w:sz w:val="20"/>
                <w:szCs w:val="20"/>
              </w:rPr>
              <w:t>ию</w:t>
            </w:r>
            <w:r w:rsidR="00135D7F">
              <w:rPr>
                <w:color w:val="FF0000"/>
                <w:sz w:val="20"/>
                <w:szCs w:val="20"/>
              </w:rPr>
              <w:t>л</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4"/>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5A50F2">
              <w:rPr>
                <w:bCs/>
                <w:sz w:val="20"/>
                <w:szCs w:val="20"/>
              </w:rPr>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CD6852" w:rsidRPr="00CD6852" w:rsidRDefault="00CD6852" w:rsidP="00CD6852">
            <w:pPr>
              <w:pStyle w:val="afffff0"/>
              <w:ind w:left="488"/>
              <w:rPr>
                <w:color w:val="FF0000"/>
                <w:sz w:val="20"/>
                <w:szCs w:val="20"/>
              </w:rPr>
            </w:pPr>
            <w:r w:rsidRPr="00CD6852">
              <w:rPr>
                <w:color w:val="FF0000"/>
                <w:sz w:val="20"/>
                <w:szCs w:val="20"/>
              </w:rPr>
              <w:t>1.1.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CD6852" w:rsidRPr="00CD6852" w:rsidRDefault="00CD6852" w:rsidP="00CD6852">
            <w:pPr>
              <w:pStyle w:val="afffff0"/>
              <w:ind w:left="488"/>
              <w:rPr>
                <w:color w:val="FF0000"/>
                <w:sz w:val="20"/>
                <w:szCs w:val="20"/>
              </w:rPr>
            </w:pPr>
            <w:r w:rsidRPr="00CD6852">
              <w:rPr>
                <w:color w:val="FF0000"/>
                <w:sz w:val="20"/>
                <w:szCs w:val="20"/>
              </w:rPr>
              <w:t xml:space="preserve">1.2. Подрядчик должен обладать опытом выполнения работ по строительству или реконструкции ВЛ-0,4 </w:t>
            </w:r>
            <w:proofErr w:type="spellStart"/>
            <w:r w:rsidRPr="00CD6852">
              <w:rPr>
                <w:color w:val="FF0000"/>
                <w:sz w:val="20"/>
                <w:szCs w:val="20"/>
              </w:rPr>
              <w:t>кВ</w:t>
            </w:r>
            <w:proofErr w:type="spellEnd"/>
            <w:r w:rsidRPr="00CD6852">
              <w:rPr>
                <w:color w:val="FF0000"/>
                <w:sz w:val="20"/>
                <w:szCs w:val="20"/>
              </w:rPr>
              <w:t xml:space="preserve"> или выше, не менее двух лет и иметь за последние два года не менее одного завершенного договора по вышеуказанным работам. </w:t>
            </w:r>
          </w:p>
          <w:p w:rsidR="00B743EB" w:rsidRPr="00AE0C56" w:rsidRDefault="00CD6852" w:rsidP="00CD6852">
            <w:pPr>
              <w:pStyle w:val="afffff4"/>
              <w:tabs>
                <w:tab w:val="left" w:pos="1276"/>
              </w:tabs>
              <w:ind w:left="502"/>
              <w:jc w:val="both"/>
              <w:rPr>
                <w:sz w:val="20"/>
                <w:szCs w:val="20"/>
                <w:highlight w:val="yellow"/>
              </w:rPr>
            </w:pPr>
            <w:r w:rsidRPr="00CD6852">
              <w:rPr>
                <w:color w:val="FF0000"/>
                <w:sz w:val="20"/>
                <w:szCs w:val="20"/>
              </w:rPr>
              <w:t>1.3. Субподрядчик должен обладать опытом выполнения строительно-монтажных и пусконаладочных работ по строительству или реконструкции ВЛ-6кВ или выше, не менее двух лет и иметь за последние два года не менее одного завершенного договора по вышеуказанным работам.</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w:t>
            </w:r>
            <w:r w:rsidRPr="00244ED2">
              <w:rPr>
                <w:sz w:val="20"/>
                <w:szCs w:val="20"/>
              </w:rPr>
              <w:lastRenderedPageBreak/>
              <w:t>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lastRenderedPageBreak/>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lastRenderedPageBreak/>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7277EB" w:rsidRPr="000E3CD2" w:rsidRDefault="000E3CD2" w:rsidP="007277EB">
            <w:pPr>
              <w:rPr>
                <w:sz w:val="20"/>
                <w:szCs w:val="20"/>
                <w:highlight w:val="yellow"/>
              </w:rPr>
            </w:pPr>
            <w:r w:rsidRPr="000E3CD2">
              <w:rPr>
                <w:lang w:eastAsia="en-US"/>
              </w:rPr>
              <w:t>в)</w:t>
            </w:r>
            <w:r w:rsidRPr="000E3CD2">
              <w:rPr>
                <w:lang w:eastAsia="en-US"/>
              </w:rPr>
              <w:tab/>
            </w:r>
            <w:r w:rsidRPr="000E3CD2">
              <w:rPr>
                <w:sz w:val="20"/>
                <w:szCs w:val="20"/>
                <w:highlight w:val="yellow"/>
              </w:rPr>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A1691C">
            <w:pPr>
              <w:pStyle w:val="afffffd"/>
              <w:widowControl w:val="0"/>
              <w:numPr>
                <w:ilvl w:val="0"/>
                <w:numId w:val="22"/>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A1691C">
            <w:pPr>
              <w:pStyle w:val="afffff4"/>
              <w:numPr>
                <w:ilvl w:val="0"/>
                <w:numId w:val="22"/>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A1691C">
            <w:pPr>
              <w:pStyle w:val="afffff4"/>
              <w:numPr>
                <w:ilvl w:val="0"/>
                <w:numId w:val="22"/>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A1691C">
            <w:pPr>
              <w:pStyle w:val="afffff4"/>
              <w:numPr>
                <w:ilvl w:val="0"/>
                <w:numId w:val="22"/>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A1691C">
            <w:pPr>
              <w:pStyle w:val="afffff4"/>
              <w:numPr>
                <w:ilvl w:val="0"/>
                <w:numId w:val="22"/>
              </w:numPr>
              <w:ind w:left="0" w:firstLine="0"/>
              <w:jc w:val="both"/>
              <w:rPr>
                <w:sz w:val="20"/>
                <w:szCs w:val="20"/>
                <w:lang w:eastAsia="en-US"/>
              </w:rPr>
            </w:pPr>
            <w:r w:rsidRPr="009308D2">
              <w:rPr>
                <w:color w:val="FF0000"/>
                <w:sz w:val="20"/>
                <w:szCs w:val="20"/>
                <w:highlight w:val="yellow"/>
              </w:rPr>
              <w:lastRenderedPageBreak/>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 xml:space="preserve">ельству или </w:t>
            </w:r>
            <w:proofErr w:type="gramStart"/>
            <w:r w:rsidR="00FC7516">
              <w:rPr>
                <w:sz w:val="20"/>
                <w:szCs w:val="20"/>
                <w:highlight w:val="yellow"/>
              </w:rPr>
              <w:t xml:space="preserve">реконструкции </w:t>
            </w:r>
            <w:r w:rsidR="00CD6852">
              <w:t xml:space="preserve"> </w:t>
            </w:r>
            <w:r w:rsidR="00CD6852" w:rsidRPr="00CD6852">
              <w:rPr>
                <w:sz w:val="20"/>
                <w:szCs w:val="20"/>
              </w:rPr>
              <w:t>ВЛ</w:t>
            </w:r>
            <w:proofErr w:type="gramEnd"/>
            <w:r w:rsidR="00CD6852" w:rsidRPr="00CD6852">
              <w:rPr>
                <w:sz w:val="20"/>
                <w:szCs w:val="20"/>
              </w:rPr>
              <w:t xml:space="preserve">-0,4 </w:t>
            </w:r>
            <w:proofErr w:type="spellStart"/>
            <w:r w:rsidR="00CD6852" w:rsidRPr="00CD6852">
              <w:rPr>
                <w:sz w:val="20"/>
                <w:szCs w:val="20"/>
              </w:rPr>
              <w:t>кВ</w:t>
            </w:r>
            <w:proofErr w:type="spellEnd"/>
            <w:r w:rsidR="00CD6852" w:rsidRPr="00CD6852">
              <w:rPr>
                <w:sz w:val="20"/>
                <w:szCs w:val="20"/>
              </w:rPr>
              <w:t xml:space="preserve"> </w:t>
            </w:r>
            <w:r w:rsidR="00164ED8" w:rsidRPr="00164ED8">
              <w:rPr>
                <w:sz w:val="20"/>
                <w:szCs w:val="20"/>
                <w:highlight w:val="yellow"/>
              </w:rPr>
              <w:t>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Pr="00FC7516">
              <w:rPr>
                <w:sz w:val="20"/>
                <w:szCs w:val="20"/>
                <w:highlight w:val="yellow"/>
              </w:rPr>
              <w:t>.</w:t>
            </w:r>
          </w:p>
          <w:p w:rsidR="00106DA5" w:rsidRDefault="00106DA5" w:rsidP="00A1691C">
            <w:pPr>
              <w:pStyle w:val="afffff4"/>
              <w:numPr>
                <w:ilvl w:val="0"/>
                <w:numId w:val="22"/>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A1691C">
            <w:pPr>
              <w:pStyle w:val="afffff4"/>
              <w:numPr>
                <w:ilvl w:val="0"/>
                <w:numId w:val="22"/>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A1691C">
            <w:pPr>
              <w:pStyle w:val="afffff4"/>
              <w:numPr>
                <w:ilvl w:val="0"/>
                <w:numId w:val="22"/>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w:t>
            </w:r>
            <w:proofErr w:type="spellStart"/>
            <w:r w:rsidRPr="009308D2">
              <w:rPr>
                <w:sz w:val="20"/>
                <w:szCs w:val="20"/>
                <w:highlight w:val="yellow"/>
              </w:rPr>
              <w:t>pdf</w:t>
            </w:r>
            <w:proofErr w:type="spellEnd"/>
            <w:r w:rsidRPr="009308D2">
              <w:rPr>
                <w:sz w:val="20"/>
                <w:szCs w:val="20"/>
                <w:highlight w:val="yellow"/>
              </w:rPr>
              <w:t>. Также, предоставляемые подрядчиком в составе заявки сметы, должны быть представлена в виде таблицы формата «.</w:t>
            </w:r>
            <w:proofErr w:type="spellStart"/>
            <w:r w:rsidRPr="009308D2">
              <w:rPr>
                <w:sz w:val="20"/>
                <w:szCs w:val="20"/>
                <w:highlight w:val="yellow"/>
              </w:rPr>
              <w:t>xls</w:t>
            </w:r>
            <w:proofErr w:type="spellEnd"/>
            <w:r w:rsidRPr="009308D2">
              <w:rPr>
                <w:sz w:val="20"/>
                <w:szCs w:val="20"/>
                <w:highlight w:val="yellow"/>
              </w:rPr>
              <w:t>» или «.</w:t>
            </w:r>
            <w:proofErr w:type="spellStart"/>
            <w:r w:rsidRPr="009308D2">
              <w:rPr>
                <w:sz w:val="20"/>
                <w:szCs w:val="20"/>
                <w:highlight w:val="yellow"/>
              </w:rPr>
              <w:t>xlsx</w:t>
            </w:r>
            <w:proofErr w:type="spellEnd"/>
            <w:r w:rsidRPr="009308D2">
              <w:rPr>
                <w:sz w:val="20"/>
                <w:szCs w:val="20"/>
                <w:highlight w:val="yellow"/>
              </w:rPr>
              <w:t>».</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w:t>
            </w:r>
            <w:proofErr w:type="gramStart"/>
            <w:r w:rsidR="000154C5">
              <w:rPr>
                <w:sz w:val="20"/>
                <w:szCs w:val="20"/>
                <w:highlight w:val="yellow"/>
              </w:rPr>
              <w:t>1279.</w:t>
            </w:r>
            <w:r w:rsidR="00884AA1">
              <w:rPr>
                <w:sz w:val="20"/>
                <w:szCs w:val="20"/>
                <w:highlight w:val="yellow"/>
              </w:rPr>
              <w:t>*</w:t>
            </w:r>
            <w:proofErr w:type="gramEnd"/>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w:t>
            </w:r>
            <w:r w:rsidR="00FB54D7" w:rsidRPr="003019F7">
              <w:rPr>
                <w:bCs/>
                <w:i/>
                <w:sz w:val="20"/>
                <w:szCs w:val="20"/>
                <w:highlight w:val="yellow"/>
              </w:rPr>
              <w:t>2 к</w:t>
            </w:r>
            <w:r w:rsidRPr="003019F7">
              <w:rPr>
                <w:bCs/>
                <w:i/>
                <w:sz w:val="20"/>
                <w:szCs w:val="20"/>
                <w:highlight w:val="yellow"/>
              </w:rPr>
              <w:t xml:space="preserve"> Договору в базисном уровне цен 2000 г. и в текущем уровне цен, с применением действующих индексов пересчета сметной стоимости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xml:space="preserve">- на </w:t>
            </w:r>
            <w:proofErr w:type="spellStart"/>
            <w:r w:rsidRPr="003019F7">
              <w:rPr>
                <w:bCs/>
                <w:i/>
                <w:sz w:val="20"/>
                <w:szCs w:val="20"/>
                <w:highlight w:val="yellow"/>
              </w:rPr>
              <w:t>строительно</w:t>
            </w:r>
            <w:proofErr w:type="spellEnd"/>
            <w:r w:rsidRPr="003019F7">
              <w:rPr>
                <w:bCs/>
                <w:i/>
                <w:sz w:val="20"/>
                <w:szCs w:val="20"/>
                <w:highlight w:val="yellow"/>
              </w:rPr>
              <w:t xml:space="preserve">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w:t>
            </w:r>
            <w:r w:rsidRPr="003019F7">
              <w:rPr>
                <w:bCs/>
                <w:i/>
                <w:sz w:val="20"/>
                <w:szCs w:val="20"/>
                <w:highlight w:val="yellow"/>
              </w:rPr>
              <w:lastRenderedPageBreak/>
              <w:t>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ляющихся приложением №1 к Техническому заданию, определены на основании утвержденной 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w:t>
            </w:r>
            <w:r w:rsidRPr="003019F7">
              <w:rPr>
                <w:sz w:val="20"/>
                <w:szCs w:val="20"/>
                <w:highlight w:val="yellow"/>
                <w:lang w:eastAsia="en-US"/>
              </w:rPr>
              <w:t>.</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A1691C">
            <w:pPr>
              <w:pStyle w:val="afffff4"/>
              <w:numPr>
                <w:ilvl w:val="0"/>
                <w:numId w:val="22"/>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 xml:space="preserve">пункте </w:t>
            </w:r>
            <w:proofErr w:type="gramStart"/>
            <w:r w:rsidR="00645FC8" w:rsidRPr="00244ED2">
              <w:rPr>
                <w:sz w:val="20"/>
                <w:szCs w:val="20"/>
              </w:rPr>
              <w:t>11</w:t>
            </w:r>
            <w:r w:rsidRPr="00244ED2">
              <w:rPr>
                <w:sz w:val="20"/>
                <w:szCs w:val="20"/>
              </w:rPr>
              <w:t xml:space="preserve"> </w:t>
            </w:r>
            <w:r w:rsidR="00645FC8" w:rsidRPr="00244ED2">
              <w:rPr>
                <w:sz w:val="20"/>
                <w:szCs w:val="20"/>
              </w:rPr>
              <w:t xml:space="preserve"> части</w:t>
            </w:r>
            <w:proofErr w:type="gramEnd"/>
            <w:r w:rsidR="00645FC8" w:rsidRPr="00244ED2">
              <w:rPr>
                <w:sz w:val="20"/>
                <w:szCs w:val="20"/>
              </w:rPr>
              <w:t xml:space="preserve">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7"/>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6C0C95">
              <w:rPr>
                <w:sz w:val="20"/>
                <w:szCs w:val="20"/>
              </w:rPr>
              <w:t>12  части</w:t>
            </w:r>
            <w:proofErr w:type="gramEnd"/>
            <w:r w:rsidRPr="006C0C95">
              <w:rPr>
                <w:sz w:val="20"/>
                <w:szCs w:val="20"/>
              </w:rPr>
              <w:t xml:space="preserve"> </w:t>
            </w:r>
            <w:r w:rsidRPr="006C0C95">
              <w:rPr>
                <w:sz w:val="20"/>
                <w:szCs w:val="20"/>
                <w:lang w:val="en-US"/>
              </w:rPr>
              <w:t>II</w:t>
            </w:r>
            <w:r w:rsidRPr="006C0C95">
              <w:rPr>
                <w:sz w:val="20"/>
                <w:szCs w:val="20"/>
              </w:rPr>
              <w:t xml:space="preserve"> «ИНФОРМАЦИОННАЯ </w:t>
            </w:r>
            <w:r w:rsidRPr="006C0C95">
              <w:rPr>
                <w:sz w:val="20"/>
                <w:szCs w:val="20"/>
              </w:rPr>
              <w:lastRenderedPageBreak/>
              <w:t>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lastRenderedPageBreak/>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8B0024">
            <w:pPr>
              <w:pStyle w:val="afffff4"/>
              <w:numPr>
                <w:ilvl w:val="0"/>
                <w:numId w:val="34"/>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8B0024">
            <w:pPr>
              <w:pStyle w:val="afffff4"/>
              <w:numPr>
                <w:ilvl w:val="0"/>
                <w:numId w:val="34"/>
              </w:numPr>
              <w:jc w:val="both"/>
              <w:rPr>
                <w:sz w:val="20"/>
                <w:szCs w:val="20"/>
                <w:highlight w:val="yellow"/>
              </w:rPr>
            </w:pPr>
            <w:r w:rsidRPr="006C0C95">
              <w:rPr>
                <w:snapToGrid w:val="0"/>
                <w:sz w:val="20"/>
                <w:szCs w:val="20"/>
                <w:highlight w:val="yellow"/>
              </w:rPr>
              <w:lastRenderedPageBreak/>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ельству и/или реконструкции ВЛ</w:t>
            </w:r>
            <w:r w:rsidR="00FB54D7">
              <w:rPr>
                <w:sz w:val="20"/>
                <w:szCs w:val="20"/>
                <w:highlight w:val="yellow"/>
              </w:rPr>
              <w:t>.</w:t>
            </w:r>
          </w:p>
          <w:p w:rsidR="00106DA5" w:rsidRPr="006C0C95" w:rsidRDefault="00106DA5" w:rsidP="008B0024">
            <w:pPr>
              <w:pStyle w:val="afffff4"/>
              <w:numPr>
                <w:ilvl w:val="0"/>
                <w:numId w:val="34"/>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8B0024">
            <w:pPr>
              <w:pStyle w:val="afffff4"/>
              <w:numPr>
                <w:ilvl w:val="0"/>
                <w:numId w:val="34"/>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135D7F">
              <w:rPr>
                <w:color w:val="FF0000"/>
                <w:sz w:val="20"/>
                <w:szCs w:val="20"/>
              </w:rPr>
              <w:t>03</w:t>
            </w:r>
            <w:r w:rsidRPr="006905CD">
              <w:rPr>
                <w:color w:val="FF0000"/>
                <w:sz w:val="20"/>
                <w:szCs w:val="20"/>
              </w:rPr>
              <w:t xml:space="preserve">» </w:t>
            </w:r>
            <w:r w:rsidR="007E5650">
              <w:rPr>
                <w:color w:val="FF0000"/>
                <w:sz w:val="20"/>
                <w:szCs w:val="20"/>
              </w:rPr>
              <w:t>ию</w:t>
            </w:r>
            <w:r w:rsidR="00135D7F">
              <w:rPr>
                <w:color w:val="FF0000"/>
                <w:sz w:val="20"/>
                <w:szCs w:val="20"/>
              </w:rPr>
              <w:t>л</w:t>
            </w:r>
            <w:r w:rsidR="007E5650">
              <w:rPr>
                <w:color w:val="FF0000"/>
                <w:sz w:val="20"/>
                <w:szCs w:val="20"/>
              </w:rPr>
              <w:t>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9"/>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6" w:name="_Toc354408457"/>
            <w:r w:rsidRPr="00244ED2">
              <w:rPr>
                <w:sz w:val="20"/>
                <w:szCs w:val="20"/>
              </w:rPr>
              <w:t xml:space="preserve">Сведения о возможности одностороннего отказа </w:t>
            </w:r>
            <w:r w:rsidRPr="00244ED2">
              <w:rPr>
                <w:sz w:val="20"/>
                <w:szCs w:val="20"/>
              </w:rPr>
              <w:lastRenderedPageBreak/>
              <w:t>от исполнения обязательств, предусмотренных договором</w:t>
            </w:r>
            <w:bookmarkEnd w:id="176"/>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lastRenderedPageBreak/>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proofErr w:type="spellStart"/>
      <w:r w:rsidRPr="00737665">
        <w:rPr>
          <w:sz w:val="20"/>
          <w:szCs w:val="20"/>
          <w:lang w:val="en-US"/>
        </w:rPr>
        <w:t>S</w:t>
      </w:r>
      <w:r w:rsidRPr="00737665">
        <w:rPr>
          <w:sz w:val="20"/>
          <w:szCs w:val="20"/>
          <w:vertAlign w:val="subscript"/>
          <w:lang w:val="en-US"/>
        </w:rPr>
        <w:t>max</w:t>
      </w:r>
      <w:proofErr w:type="spellEnd"/>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w:t>
      </w:r>
      <w:proofErr w:type="spellStart"/>
      <w:proofErr w:type="gramStart"/>
      <w:r w:rsidRPr="00737665">
        <w:rPr>
          <w:sz w:val="20"/>
          <w:szCs w:val="20"/>
          <w:lang w:val="en-US"/>
        </w:rPr>
        <w:t>Rs</w:t>
      </w:r>
      <w:r w:rsidRPr="00737665">
        <w:rPr>
          <w:sz w:val="20"/>
          <w:szCs w:val="20"/>
          <w:vertAlign w:val="subscript"/>
          <w:lang w:val="en-US"/>
        </w:rPr>
        <w:t>i</w:t>
      </w:r>
      <w:proofErr w:type="spellEnd"/>
      <w:r w:rsidRPr="00737665">
        <w:rPr>
          <w:sz w:val="20"/>
          <w:szCs w:val="20"/>
          <w:lang w:val="en-US"/>
        </w:rPr>
        <w:t> </w:t>
      </w:r>
      <w:r w:rsidRPr="005A50F2">
        <w:rPr>
          <w:sz w:val="20"/>
          <w:szCs w:val="20"/>
          <w:lang w:val="en-US"/>
        </w:rPr>
        <w:t xml:space="preserve"> =</w:t>
      </w:r>
      <w:proofErr w:type="gramEnd"/>
      <w:r w:rsidRPr="005A50F2">
        <w:rPr>
          <w:sz w:val="20"/>
          <w:szCs w:val="20"/>
          <w:lang w:val="en-US"/>
        </w:rPr>
        <w:t xml:space="preserve">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proofErr w:type="spellStart"/>
      <w:r w:rsidRPr="00737665">
        <w:rPr>
          <w:sz w:val="20"/>
          <w:szCs w:val="20"/>
          <w:lang w:val="en-US"/>
        </w:rPr>
        <w:t>S</w:t>
      </w:r>
      <w:r w:rsidRPr="00737665">
        <w:rPr>
          <w:sz w:val="20"/>
          <w:szCs w:val="20"/>
          <w:vertAlign w:val="subscript"/>
          <w:lang w:val="en-US"/>
        </w:rPr>
        <w:t>max</w:t>
      </w:r>
      <w:proofErr w:type="spellEnd"/>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proofErr w:type="spellStart"/>
      <w:r w:rsidRPr="00C327CF">
        <w:rPr>
          <w:sz w:val="20"/>
          <w:szCs w:val="20"/>
          <w:lang w:val="en-US"/>
        </w:rPr>
        <w:t>s</w:t>
      </w:r>
      <w:r w:rsidRPr="00C327CF">
        <w:rPr>
          <w:sz w:val="20"/>
          <w:szCs w:val="20"/>
          <w:vertAlign w:val="subscript"/>
          <w:lang w:val="en-US"/>
        </w:rPr>
        <w:t>i</w:t>
      </w:r>
      <w:proofErr w:type="spellEnd"/>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proofErr w:type="spellStart"/>
      <w:r w:rsidRPr="00C327CF">
        <w:rPr>
          <w:sz w:val="20"/>
          <w:szCs w:val="20"/>
          <w:lang w:val="en-US"/>
        </w:rPr>
        <w:t>S</w:t>
      </w:r>
      <w:r w:rsidRPr="00C327CF">
        <w:rPr>
          <w:sz w:val="20"/>
          <w:szCs w:val="20"/>
          <w:vertAlign w:val="subscript"/>
          <w:lang w:val="en-US"/>
        </w:rPr>
        <w:t>max</w:t>
      </w:r>
      <w:proofErr w:type="spellEnd"/>
      <w:r w:rsidRPr="00C327CF">
        <w:rPr>
          <w:sz w:val="20"/>
          <w:szCs w:val="20"/>
        </w:rPr>
        <w:t xml:space="preserve"> - </w:t>
      </w:r>
      <w:proofErr w:type="gramStart"/>
      <w:r w:rsidRPr="00C327CF">
        <w:rPr>
          <w:sz w:val="20"/>
          <w:szCs w:val="20"/>
        </w:rPr>
        <w:t>начальная  (</w:t>
      </w:r>
      <w:proofErr w:type="gramEnd"/>
      <w:r w:rsidRPr="00C327CF">
        <w:rPr>
          <w:sz w:val="20"/>
          <w:szCs w:val="20"/>
        </w:rPr>
        <w:t>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proofErr w:type="spellStart"/>
      <w:r w:rsidRPr="00C327CF">
        <w:rPr>
          <w:sz w:val="20"/>
          <w:szCs w:val="20"/>
        </w:rPr>
        <w:t>Si</w:t>
      </w:r>
      <w:proofErr w:type="spellEnd"/>
      <w:r w:rsidRPr="00C327CF">
        <w:rPr>
          <w:sz w:val="20"/>
          <w:szCs w:val="20"/>
        </w:rPr>
        <w:t xml:space="preserve">      </w:t>
      </w:r>
      <w:proofErr w:type="gramStart"/>
      <w:r w:rsidRPr="00C327CF">
        <w:rPr>
          <w:sz w:val="20"/>
          <w:szCs w:val="20"/>
        </w:rPr>
        <w:t xml:space="preserve">-  </w:t>
      </w:r>
      <w:r w:rsidRPr="00C327CF">
        <w:rPr>
          <w:bCs/>
          <w:sz w:val="20"/>
          <w:szCs w:val="20"/>
        </w:rPr>
        <w:t>стоимость</w:t>
      </w:r>
      <w:proofErr w:type="gramEnd"/>
      <w:r w:rsidRPr="00C327CF">
        <w:rPr>
          <w:bCs/>
          <w:sz w:val="20"/>
          <w:szCs w:val="20"/>
        </w:rPr>
        <w:t xml:space="preserve"> заявки i-</w:t>
      </w:r>
      <w:proofErr w:type="spellStart"/>
      <w:r w:rsidRPr="00C327CF">
        <w:rPr>
          <w:bCs/>
          <w:sz w:val="20"/>
          <w:szCs w:val="20"/>
        </w:rPr>
        <w:t>го</w:t>
      </w:r>
      <w:proofErr w:type="spellEnd"/>
      <w:r w:rsidRPr="00C327CF">
        <w:rPr>
          <w:bCs/>
          <w:sz w:val="20"/>
          <w:szCs w:val="20"/>
        </w:rPr>
        <w:t xml:space="preserve">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w:t>
      </w:r>
      <w:proofErr w:type="spellStart"/>
      <w:r w:rsidR="00C55CBA">
        <w:rPr>
          <w:rFonts w:eastAsia="Calibri"/>
          <w:bCs/>
          <w:sz w:val="20"/>
          <w:szCs w:val="20"/>
          <w:lang w:val="en-US"/>
        </w:rPr>
        <w:t>Rsi</w:t>
      </w:r>
      <w:proofErr w:type="spellEnd"/>
      <w:r w:rsidR="00C55CBA">
        <w:rPr>
          <w:rFonts w:eastAsia="Calibri"/>
          <w:bCs/>
          <w:sz w:val="20"/>
          <w:szCs w:val="20"/>
          <w:lang w:val="en-US"/>
        </w:rPr>
        <w:t xml:space="preserve"> x Vs) + 0,4</w:t>
      </w:r>
      <w:proofErr w:type="gramStart"/>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w:t>
      </w:r>
      <w:proofErr w:type="gramEnd"/>
      <w:r w:rsidR="00383D24" w:rsidRPr="00383D24">
        <w:rPr>
          <w:rFonts w:eastAsia="Calibri"/>
          <w:bCs/>
          <w:sz w:val="20"/>
          <w:szCs w:val="20"/>
          <w:lang w:val="en-US"/>
        </w:rPr>
        <w:t>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proofErr w:type="spellStart"/>
      <w:r w:rsidRPr="00737665">
        <w:rPr>
          <w:rFonts w:eastAsia="Calibri"/>
          <w:bCs/>
          <w:sz w:val="20"/>
          <w:szCs w:val="20"/>
        </w:rPr>
        <w:t>Ri</w:t>
      </w:r>
      <w:proofErr w:type="spellEnd"/>
      <w:r w:rsidRPr="00737665">
        <w:rPr>
          <w:rFonts w:eastAsia="Calibri"/>
          <w:bCs/>
          <w:sz w:val="20"/>
          <w:szCs w:val="20"/>
        </w:rPr>
        <w:t>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proofErr w:type="spellStart"/>
      <w:r w:rsidRPr="00737665">
        <w:rPr>
          <w:rFonts w:eastAsia="Calibri"/>
          <w:bCs/>
          <w:sz w:val="20"/>
          <w:szCs w:val="20"/>
        </w:rPr>
        <w:t>Rsi</w:t>
      </w:r>
      <w:proofErr w:type="spellEnd"/>
      <w:r w:rsidRPr="00737665">
        <w:rPr>
          <w:rFonts w:eastAsia="Calibri"/>
          <w:bCs/>
          <w:sz w:val="20"/>
          <w:szCs w:val="20"/>
        </w:rPr>
        <w:t>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proofErr w:type="spellStart"/>
      <w:r w:rsidRPr="00737665">
        <w:rPr>
          <w:rFonts w:eastAsia="Calibri"/>
          <w:bCs/>
          <w:sz w:val="20"/>
          <w:szCs w:val="20"/>
        </w:rPr>
        <w:t>Vs</w:t>
      </w:r>
      <w:proofErr w:type="spellEnd"/>
      <w:r w:rsidRPr="00737665">
        <w:rPr>
          <w:rFonts w:eastAsia="Calibri"/>
          <w:bCs/>
          <w:sz w:val="20"/>
          <w:szCs w:val="20"/>
        </w:rPr>
        <w:t xml:space="preserve">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w:t>
      </w:r>
      <w:proofErr w:type="gramStart"/>
      <w:r w:rsidRPr="00737665">
        <w:rPr>
          <w:rFonts w:eastAsia="Calibri"/>
          <w:bCs/>
          <w:sz w:val="20"/>
          <w:szCs w:val="20"/>
        </w:rPr>
        <w:t>-  балльная</w:t>
      </w:r>
      <w:proofErr w:type="gramEnd"/>
      <w:r w:rsidRPr="00737665">
        <w:rPr>
          <w:rFonts w:eastAsia="Calibri"/>
          <w:bCs/>
          <w:sz w:val="20"/>
          <w:szCs w:val="20"/>
        </w:rPr>
        <w:t xml:space="preserve">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w:t>
      </w:r>
      <w:proofErr w:type="gramStart"/>
      <w:r w:rsidRPr="00D5683E">
        <w:rPr>
          <w:rFonts w:eastAsia="Calibri"/>
          <w:bCs/>
          <w:sz w:val="20"/>
          <w:szCs w:val="20"/>
        </w:rPr>
        <w:t>-  бал</w:t>
      </w:r>
      <w:r>
        <w:rPr>
          <w:rFonts w:eastAsia="Calibri"/>
          <w:bCs/>
          <w:sz w:val="20"/>
          <w:szCs w:val="20"/>
        </w:rPr>
        <w:t>льная</w:t>
      </w:r>
      <w:proofErr w:type="gramEnd"/>
      <w:r>
        <w:rPr>
          <w:rFonts w:eastAsia="Calibri"/>
          <w:bCs/>
          <w:sz w:val="20"/>
          <w:szCs w:val="20"/>
        </w:rPr>
        <w:t xml:space="preserve">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8B0024" w:rsidRPr="008B0024" w:rsidRDefault="008B0024" w:rsidP="008B0024">
      <w:pPr>
        <w:keepNext/>
        <w:pageBreakBefore/>
        <w:numPr>
          <w:ilvl w:val="0"/>
          <w:numId w:val="6"/>
        </w:numPr>
        <w:tabs>
          <w:tab w:val="clear" w:pos="720"/>
          <w:tab w:val="num" w:pos="1457"/>
        </w:tabs>
        <w:spacing w:after="0"/>
        <w:ind w:left="0" w:firstLine="567"/>
        <w:jc w:val="center"/>
        <w:outlineLvl w:val="0"/>
        <w:rPr>
          <w:rFonts w:asciiTheme="majorHAnsi" w:eastAsiaTheme="majorEastAsia" w:hAnsiTheme="majorHAnsi" w:cstheme="majorBidi"/>
          <w:color w:val="365F91" w:themeColor="accent1" w:themeShade="BF"/>
          <w:kern w:val="28"/>
          <w:sz w:val="22"/>
          <w:szCs w:val="22"/>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61602007"/>
      <w:bookmarkStart w:id="188" w:name="_Toc127334290"/>
      <w:bookmarkEnd w:id="177"/>
      <w:r w:rsidRPr="008B0024">
        <w:rPr>
          <w:rFonts w:asciiTheme="majorHAnsi" w:eastAsiaTheme="majorEastAsia" w:hAnsiTheme="majorHAnsi" w:cstheme="majorBidi"/>
          <w:b/>
          <w:bCs/>
          <w:color w:val="365F91" w:themeColor="accent1" w:themeShade="BF"/>
          <w:kern w:val="28"/>
          <w:sz w:val="22"/>
          <w:szCs w:val="22"/>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8B0024" w:rsidRPr="008B0024" w:rsidRDefault="008B0024" w:rsidP="008B0024">
      <w:pPr>
        <w:rPr>
          <w:sz w:val="22"/>
          <w:szCs w:val="22"/>
        </w:rPr>
      </w:pPr>
    </w:p>
    <w:p w:rsidR="008B0024" w:rsidRPr="008B0024" w:rsidRDefault="008B0024" w:rsidP="008B0024">
      <w:pPr>
        <w:keepNext/>
        <w:tabs>
          <w:tab w:val="num" w:pos="576"/>
        </w:tabs>
        <w:ind w:left="576" w:hanging="576"/>
        <w:jc w:val="center"/>
        <w:outlineLvl w:val="1"/>
        <w:rPr>
          <w:b/>
          <w:bCs/>
          <w:sz w:val="22"/>
          <w:szCs w:val="22"/>
        </w:rPr>
      </w:pPr>
      <w:bookmarkStart w:id="189" w:name="_Toc127334282"/>
      <w:bookmarkStart w:id="190" w:name="_Ref166329160"/>
      <w:bookmarkStart w:id="191" w:name="_Ref166329169"/>
      <w:bookmarkStart w:id="192" w:name="_Ref166487238"/>
      <w:bookmarkStart w:id="193" w:name="_Ref166487244"/>
      <w:bookmarkStart w:id="194" w:name="_Ref166487316"/>
      <w:bookmarkStart w:id="195" w:name="_Toc61602008"/>
      <w:r w:rsidRPr="008B0024">
        <w:rPr>
          <w:b/>
          <w:bCs/>
          <w:sz w:val="22"/>
          <w:szCs w:val="22"/>
        </w:rPr>
        <w:t>ФОРМА 1. ОПИСЬ ДОКУМЕНТОВ</w:t>
      </w:r>
      <w:bookmarkEnd w:id="189"/>
      <w:bookmarkEnd w:id="190"/>
      <w:bookmarkEnd w:id="191"/>
      <w:bookmarkEnd w:id="192"/>
      <w:bookmarkEnd w:id="193"/>
      <w:bookmarkEnd w:id="194"/>
      <w:bookmarkEnd w:id="195"/>
    </w:p>
    <w:p w:rsidR="008B0024" w:rsidRPr="008B0024" w:rsidRDefault="008B0024" w:rsidP="008B0024">
      <w:pPr>
        <w:spacing w:after="0"/>
        <w:ind w:firstLine="567"/>
        <w:jc w:val="center"/>
        <w:rPr>
          <w:b/>
          <w:bCs/>
          <w:sz w:val="22"/>
          <w:szCs w:val="22"/>
        </w:rPr>
      </w:pPr>
      <w:bookmarkStart w:id="196" w:name="_Toc119343910"/>
    </w:p>
    <w:p w:rsidR="008B0024" w:rsidRPr="008B0024" w:rsidRDefault="008B0024" w:rsidP="008B0024">
      <w:pPr>
        <w:spacing w:after="0"/>
        <w:ind w:firstLine="567"/>
        <w:jc w:val="center"/>
        <w:rPr>
          <w:b/>
          <w:bCs/>
          <w:sz w:val="22"/>
          <w:szCs w:val="22"/>
        </w:rPr>
      </w:pPr>
      <w:r w:rsidRPr="008B0024">
        <w:rPr>
          <w:b/>
          <w:bCs/>
          <w:sz w:val="22"/>
          <w:szCs w:val="22"/>
        </w:rPr>
        <w:t>ОПИСЬ ДОКУМЕНТОВ,</w:t>
      </w:r>
      <w:bookmarkEnd w:id="196"/>
    </w:p>
    <w:p w:rsidR="008B0024" w:rsidRPr="008B0024" w:rsidRDefault="008B0024" w:rsidP="008B0024">
      <w:pPr>
        <w:spacing w:after="0"/>
        <w:ind w:firstLine="567"/>
        <w:jc w:val="center"/>
        <w:rPr>
          <w:sz w:val="22"/>
          <w:szCs w:val="22"/>
        </w:rPr>
      </w:pPr>
      <w:r w:rsidRPr="008B0024">
        <w:rPr>
          <w:sz w:val="22"/>
          <w:szCs w:val="22"/>
        </w:rPr>
        <w:t>представляемых для участия в запросе предложений в электронной форме</w:t>
      </w:r>
    </w:p>
    <w:p w:rsidR="008B0024" w:rsidRPr="008B0024" w:rsidRDefault="008B0024" w:rsidP="008B0024">
      <w:pPr>
        <w:spacing w:after="0"/>
        <w:ind w:firstLine="567"/>
        <w:jc w:val="center"/>
        <w:rPr>
          <w:i/>
          <w:iCs/>
          <w:sz w:val="22"/>
          <w:szCs w:val="22"/>
        </w:rPr>
      </w:pPr>
      <w:r w:rsidRPr="008B0024">
        <w:rPr>
          <w:sz w:val="22"/>
          <w:szCs w:val="22"/>
        </w:rPr>
        <w:t xml:space="preserve">на право заключения договора на _________ </w:t>
      </w:r>
      <w:r w:rsidRPr="008B0024">
        <w:rPr>
          <w:i/>
          <w:iCs/>
          <w:sz w:val="22"/>
          <w:szCs w:val="22"/>
        </w:rPr>
        <w:t>(указать наименование предмета закупки)</w:t>
      </w:r>
    </w:p>
    <w:p w:rsidR="008B0024" w:rsidRPr="008B0024" w:rsidRDefault="008B0024" w:rsidP="008B0024">
      <w:pPr>
        <w:spacing w:after="0"/>
        <w:ind w:firstLine="567"/>
        <w:rPr>
          <w:b/>
          <w:bCs/>
          <w:sz w:val="22"/>
          <w:szCs w:val="22"/>
        </w:rPr>
      </w:pPr>
    </w:p>
    <w:p w:rsidR="008B0024" w:rsidRPr="008B0024" w:rsidRDefault="008B0024" w:rsidP="008B0024">
      <w:pPr>
        <w:spacing w:after="0"/>
        <w:rPr>
          <w:sz w:val="22"/>
          <w:szCs w:val="22"/>
        </w:rPr>
      </w:pPr>
      <w:r w:rsidRPr="008B0024">
        <w:rPr>
          <w:sz w:val="22"/>
          <w:szCs w:val="22"/>
        </w:rPr>
        <w:t xml:space="preserve">Настоящим ____________________________________________ подтверждает, что для участия </w:t>
      </w:r>
    </w:p>
    <w:p w:rsidR="008B0024" w:rsidRPr="008B0024" w:rsidRDefault="008B0024" w:rsidP="008B0024">
      <w:pPr>
        <w:spacing w:after="0"/>
        <w:ind w:firstLine="567"/>
        <w:rPr>
          <w:i/>
          <w:iCs/>
          <w:sz w:val="22"/>
          <w:szCs w:val="22"/>
        </w:rPr>
      </w:pPr>
      <w:r w:rsidRPr="008B0024">
        <w:rPr>
          <w:i/>
          <w:iCs/>
          <w:sz w:val="22"/>
          <w:szCs w:val="22"/>
        </w:rPr>
        <w:t xml:space="preserve">                          (наименование участника закупки)</w:t>
      </w:r>
    </w:p>
    <w:p w:rsidR="008B0024" w:rsidRPr="008B0024" w:rsidRDefault="008B0024" w:rsidP="008B0024">
      <w:pPr>
        <w:spacing w:after="0"/>
        <w:rPr>
          <w:sz w:val="22"/>
          <w:szCs w:val="22"/>
        </w:rPr>
      </w:pPr>
      <w:r w:rsidRPr="008B0024">
        <w:rPr>
          <w:sz w:val="22"/>
          <w:szCs w:val="22"/>
        </w:rPr>
        <w:t xml:space="preserve"> в запросе предложений в электронной форме _______ </w:t>
      </w:r>
      <w:r w:rsidRPr="008B0024">
        <w:rPr>
          <w:i/>
          <w:iCs/>
          <w:sz w:val="22"/>
          <w:szCs w:val="22"/>
        </w:rPr>
        <w:t>(указать наименование предмета договора)</w:t>
      </w:r>
      <w:r w:rsidRPr="008B0024">
        <w:rPr>
          <w:sz w:val="22"/>
          <w:szCs w:val="22"/>
        </w:rPr>
        <w:t xml:space="preserve"> направляются нижеперечисленные документы:</w:t>
      </w:r>
    </w:p>
    <w:p w:rsidR="008B0024" w:rsidRPr="008B0024" w:rsidRDefault="008B0024" w:rsidP="008B002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B0024" w:rsidRPr="008B0024" w:rsidTr="004354D6">
        <w:trPr>
          <w:tblHeader/>
        </w:trPr>
        <w:tc>
          <w:tcPr>
            <w:tcW w:w="900" w:type="dxa"/>
            <w:shd w:val="clear" w:color="000000" w:fill="auto"/>
            <w:vAlign w:val="center"/>
          </w:tcPr>
          <w:p w:rsidR="008B0024" w:rsidRPr="008B0024" w:rsidRDefault="008B0024" w:rsidP="008B0024">
            <w:pPr>
              <w:spacing w:after="0"/>
              <w:jc w:val="center"/>
              <w:rPr>
                <w:b/>
                <w:bCs/>
                <w:sz w:val="22"/>
                <w:szCs w:val="22"/>
              </w:rPr>
            </w:pPr>
            <w:r w:rsidRPr="008B0024">
              <w:rPr>
                <w:b/>
                <w:bCs/>
                <w:sz w:val="22"/>
                <w:szCs w:val="22"/>
              </w:rPr>
              <w:t>№№ п\п</w:t>
            </w:r>
          </w:p>
        </w:tc>
        <w:tc>
          <w:tcPr>
            <w:tcW w:w="6118" w:type="dxa"/>
            <w:shd w:val="clear" w:color="000000" w:fill="auto"/>
            <w:vAlign w:val="center"/>
          </w:tcPr>
          <w:p w:rsidR="008B0024" w:rsidRPr="008B0024" w:rsidRDefault="008B0024" w:rsidP="008B0024">
            <w:pPr>
              <w:spacing w:after="0"/>
              <w:jc w:val="center"/>
              <w:rPr>
                <w:b/>
                <w:bCs/>
                <w:sz w:val="22"/>
                <w:szCs w:val="22"/>
              </w:rPr>
            </w:pPr>
            <w:r w:rsidRPr="008B0024">
              <w:rPr>
                <w:b/>
                <w:bCs/>
                <w:sz w:val="22"/>
                <w:szCs w:val="22"/>
              </w:rPr>
              <w:t>Наименование документов</w:t>
            </w:r>
          </w:p>
        </w:tc>
        <w:tc>
          <w:tcPr>
            <w:tcW w:w="1447" w:type="dxa"/>
            <w:shd w:val="clear" w:color="000000" w:fill="auto"/>
          </w:tcPr>
          <w:p w:rsidR="008B0024" w:rsidRPr="008B0024" w:rsidRDefault="008B0024" w:rsidP="008B0024">
            <w:pPr>
              <w:spacing w:after="0"/>
              <w:jc w:val="center"/>
              <w:rPr>
                <w:b/>
                <w:bCs/>
                <w:sz w:val="22"/>
                <w:szCs w:val="22"/>
              </w:rPr>
            </w:pPr>
            <w:r w:rsidRPr="008B0024">
              <w:rPr>
                <w:b/>
                <w:bCs/>
                <w:sz w:val="22"/>
                <w:szCs w:val="22"/>
              </w:rPr>
              <w:t>Страницы с __ по __</w:t>
            </w:r>
          </w:p>
        </w:tc>
        <w:tc>
          <w:tcPr>
            <w:tcW w:w="1559" w:type="dxa"/>
            <w:shd w:val="clear" w:color="000000" w:fill="auto"/>
            <w:vAlign w:val="center"/>
          </w:tcPr>
          <w:p w:rsidR="008B0024" w:rsidRPr="008B0024" w:rsidRDefault="008B0024" w:rsidP="008B0024">
            <w:pPr>
              <w:spacing w:after="0"/>
              <w:rPr>
                <w:b/>
                <w:bCs/>
                <w:sz w:val="22"/>
                <w:szCs w:val="22"/>
              </w:rPr>
            </w:pPr>
            <w:r w:rsidRPr="008B0024">
              <w:rPr>
                <w:b/>
                <w:bCs/>
                <w:sz w:val="22"/>
                <w:szCs w:val="22"/>
              </w:rPr>
              <w:t>Количество страниц</w:t>
            </w: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1"/>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1"/>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rPr>
          <w:trHeight w:val="389"/>
        </w:trPr>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r w:rsidR="008B0024" w:rsidRPr="008B0024" w:rsidTr="004354D6">
        <w:tc>
          <w:tcPr>
            <w:tcW w:w="900" w:type="dxa"/>
          </w:tcPr>
          <w:p w:rsidR="008B0024" w:rsidRPr="008B0024" w:rsidRDefault="008B0024" w:rsidP="008B0024">
            <w:pPr>
              <w:numPr>
                <w:ilvl w:val="0"/>
                <w:numId w:val="7"/>
              </w:numPr>
              <w:spacing w:after="0"/>
              <w:ind w:left="0" w:firstLine="0"/>
              <w:jc w:val="center"/>
              <w:rPr>
                <w:sz w:val="22"/>
                <w:szCs w:val="22"/>
              </w:rPr>
            </w:pPr>
          </w:p>
        </w:tc>
        <w:tc>
          <w:tcPr>
            <w:tcW w:w="6118" w:type="dxa"/>
          </w:tcPr>
          <w:p w:rsidR="008B0024" w:rsidRPr="008B0024" w:rsidRDefault="008B0024" w:rsidP="008B0024">
            <w:pPr>
              <w:autoSpaceDE w:val="0"/>
              <w:autoSpaceDN w:val="0"/>
              <w:adjustRightInd w:val="0"/>
              <w:spacing w:after="0"/>
              <w:rPr>
                <w:sz w:val="22"/>
                <w:szCs w:val="22"/>
              </w:rPr>
            </w:pPr>
          </w:p>
        </w:tc>
        <w:tc>
          <w:tcPr>
            <w:tcW w:w="1447" w:type="dxa"/>
          </w:tcPr>
          <w:p w:rsidR="008B0024" w:rsidRPr="008B0024" w:rsidRDefault="008B0024" w:rsidP="008B0024">
            <w:pPr>
              <w:spacing w:after="0"/>
              <w:rPr>
                <w:sz w:val="22"/>
                <w:szCs w:val="22"/>
              </w:rPr>
            </w:pPr>
          </w:p>
        </w:tc>
        <w:tc>
          <w:tcPr>
            <w:tcW w:w="1559" w:type="dxa"/>
          </w:tcPr>
          <w:p w:rsidR="008B0024" w:rsidRPr="008B0024" w:rsidRDefault="008B0024" w:rsidP="008B0024">
            <w:pPr>
              <w:spacing w:after="0"/>
              <w:ind w:firstLine="567"/>
              <w:rPr>
                <w:sz w:val="22"/>
                <w:szCs w:val="22"/>
              </w:rPr>
            </w:pPr>
          </w:p>
        </w:tc>
      </w:tr>
    </w:tbl>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p>
    <w:p w:rsidR="008B0024" w:rsidRPr="008B0024" w:rsidRDefault="008B0024" w:rsidP="008B0024">
      <w:pPr>
        <w:spacing w:after="0"/>
        <w:ind w:firstLine="567"/>
        <w:rPr>
          <w:sz w:val="22"/>
          <w:szCs w:val="22"/>
          <w:vertAlign w:val="superscript"/>
        </w:rPr>
      </w:pPr>
      <w:r w:rsidRPr="008B0024">
        <w:rPr>
          <w:sz w:val="22"/>
          <w:szCs w:val="22"/>
          <w:vertAlign w:val="superscript"/>
        </w:rPr>
        <w:br w:type="page"/>
      </w:r>
    </w:p>
    <w:p w:rsidR="008B0024" w:rsidRPr="008B0024" w:rsidRDefault="008B0024" w:rsidP="008B0024">
      <w:pPr>
        <w:keepNext/>
        <w:tabs>
          <w:tab w:val="num" w:pos="0"/>
        </w:tabs>
        <w:jc w:val="center"/>
        <w:outlineLvl w:val="1"/>
        <w:rPr>
          <w:b/>
          <w:bCs/>
          <w:sz w:val="22"/>
          <w:szCs w:val="22"/>
        </w:rPr>
      </w:pPr>
      <w:bookmarkStart w:id="197" w:name="_Ref166329536"/>
      <w:bookmarkStart w:id="198" w:name="_Toc61602009"/>
      <w:bookmarkStart w:id="199" w:name="_Toc121292706"/>
      <w:bookmarkStart w:id="200" w:name="_Toc127334286"/>
      <w:r w:rsidRPr="008B0024">
        <w:rPr>
          <w:b/>
          <w:bCs/>
          <w:sz w:val="22"/>
          <w:szCs w:val="22"/>
        </w:rPr>
        <w:lastRenderedPageBreak/>
        <w:t>ФОРМА 2. ПИСЬМО О ПОДАЧЕ ОФЕРТЫ</w:t>
      </w:r>
      <w:bookmarkEnd w:id="197"/>
      <w:bookmarkEnd w:id="198"/>
    </w:p>
    <w:p w:rsidR="008B0024" w:rsidRPr="008B0024" w:rsidRDefault="008B0024" w:rsidP="008B0024">
      <w:pPr>
        <w:overflowPunct w:val="0"/>
        <w:autoSpaceDE w:val="0"/>
        <w:autoSpaceDN w:val="0"/>
        <w:adjustRightInd w:val="0"/>
        <w:spacing w:after="0"/>
        <w:ind w:firstLine="567"/>
        <w:jc w:val="center"/>
        <w:rPr>
          <w:b/>
          <w:sz w:val="22"/>
          <w:szCs w:val="22"/>
        </w:rPr>
      </w:pPr>
    </w:p>
    <w:p w:rsidR="008B0024" w:rsidRPr="008B0024" w:rsidRDefault="008B0024" w:rsidP="008B0024">
      <w:pPr>
        <w:tabs>
          <w:tab w:val="left" w:pos="1080"/>
        </w:tabs>
        <w:spacing w:after="0"/>
        <w:ind w:firstLine="540"/>
        <w:jc w:val="center"/>
        <w:rPr>
          <w:b/>
          <w:sz w:val="22"/>
          <w:szCs w:val="22"/>
        </w:rPr>
      </w:pPr>
      <w:r w:rsidRPr="008B0024">
        <w:rPr>
          <w:b/>
          <w:sz w:val="22"/>
          <w:szCs w:val="22"/>
        </w:rPr>
        <w:t>Фирменный бланк Участника закупки</w:t>
      </w:r>
    </w:p>
    <w:p w:rsidR="008B0024" w:rsidRPr="008B0024" w:rsidRDefault="008B0024" w:rsidP="008B0024">
      <w:pPr>
        <w:tabs>
          <w:tab w:val="left" w:pos="1080"/>
        </w:tabs>
        <w:spacing w:after="0"/>
        <w:ind w:firstLine="540"/>
        <w:rPr>
          <w:sz w:val="22"/>
          <w:szCs w:val="22"/>
        </w:rPr>
      </w:pPr>
      <w:r w:rsidRPr="008B0024">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8B0024" w:rsidRPr="008B0024" w:rsidTr="004354D6">
        <w:tc>
          <w:tcPr>
            <w:tcW w:w="2210" w:type="pct"/>
          </w:tcPr>
          <w:p w:rsidR="008B0024" w:rsidRPr="008B0024" w:rsidRDefault="008B0024" w:rsidP="008B0024">
            <w:pPr>
              <w:widowControl w:val="0"/>
              <w:tabs>
                <w:tab w:val="left" w:pos="7938"/>
              </w:tabs>
              <w:spacing w:before="120" w:after="0"/>
              <w:jc w:val="center"/>
              <w:rPr>
                <w:b/>
                <w:sz w:val="22"/>
                <w:szCs w:val="22"/>
              </w:rPr>
            </w:pPr>
            <w:r w:rsidRPr="008B0024">
              <w:rPr>
                <w:b/>
                <w:sz w:val="22"/>
                <w:szCs w:val="22"/>
              </w:rPr>
              <w:t>Фирменный бланк Участника закупки</w:t>
            </w:r>
          </w:p>
          <w:p w:rsidR="008B0024" w:rsidRPr="008B0024" w:rsidRDefault="008B0024" w:rsidP="008B0024">
            <w:pPr>
              <w:widowControl w:val="0"/>
              <w:tabs>
                <w:tab w:val="left" w:pos="7938"/>
              </w:tabs>
              <w:spacing w:before="120" w:after="0"/>
              <w:jc w:val="center"/>
              <w:rPr>
                <w:b/>
                <w:sz w:val="22"/>
                <w:szCs w:val="22"/>
              </w:rPr>
            </w:pPr>
            <w:r w:rsidRPr="008B0024">
              <w:rPr>
                <w:sz w:val="22"/>
                <w:szCs w:val="22"/>
              </w:rPr>
              <w:t>«____</w:t>
            </w:r>
            <w:proofErr w:type="gramStart"/>
            <w:r w:rsidRPr="008B0024">
              <w:rPr>
                <w:sz w:val="22"/>
                <w:szCs w:val="22"/>
              </w:rPr>
              <w:t>_»_</w:t>
            </w:r>
            <w:proofErr w:type="gramEnd"/>
            <w:r w:rsidRPr="008B0024">
              <w:rPr>
                <w:sz w:val="22"/>
                <w:szCs w:val="22"/>
              </w:rPr>
              <w:t>_________года №______</w:t>
            </w:r>
          </w:p>
        </w:tc>
        <w:tc>
          <w:tcPr>
            <w:tcW w:w="2790" w:type="pct"/>
          </w:tcPr>
          <w:p w:rsidR="008B0024" w:rsidRPr="008B0024" w:rsidRDefault="008B0024" w:rsidP="008B0024">
            <w:pPr>
              <w:widowControl w:val="0"/>
              <w:spacing w:before="120" w:after="0"/>
              <w:ind w:left="74"/>
              <w:jc w:val="right"/>
              <w:rPr>
                <w:b/>
                <w:bCs/>
                <w:sz w:val="22"/>
                <w:szCs w:val="22"/>
              </w:rPr>
            </w:pPr>
            <w:r w:rsidRPr="008B0024">
              <w:rPr>
                <w:b/>
                <w:bCs/>
                <w:sz w:val="22"/>
                <w:szCs w:val="22"/>
              </w:rPr>
              <w:t xml:space="preserve">Председателю закупочной комиссии </w:t>
            </w:r>
          </w:p>
          <w:p w:rsidR="008B0024" w:rsidRPr="008B0024" w:rsidRDefault="008B0024" w:rsidP="008B0024">
            <w:pPr>
              <w:widowControl w:val="0"/>
              <w:tabs>
                <w:tab w:val="left" w:pos="7938"/>
              </w:tabs>
              <w:spacing w:before="120" w:after="0"/>
              <w:ind w:left="72"/>
              <w:rPr>
                <w:b/>
                <w:sz w:val="22"/>
                <w:szCs w:val="22"/>
              </w:rPr>
            </w:pPr>
            <w:r w:rsidRPr="008B0024">
              <w:rPr>
                <w:b/>
                <w:bCs/>
                <w:sz w:val="22"/>
                <w:szCs w:val="22"/>
              </w:rPr>
              <w:t>____________________________________</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Изучив Извещение о [</w:t>
      </w:r>
      <w:r w:rsidRPr="008B0024">
        <w:rPr>
          <w:b/>
          <w:bCs/>
          <w:i/>
          <w:iCs/>
          <w:sz w:val="22"/>
          <w:szCs w:val="22"/>
          <w:shd w:val="clear" w:color="auto" w:fill="FFFF99"/>
        </w:rPr>
        <w:t>указывается способ и вид проведения закупки</w:t>
      </w:r>
      <w:r w:rsidRPr="008B0024">
        <w:rPr>
          <w:sz w:val="22"/>
          <w:szCs w:val="22"/>
        </w:rPr>
        <w:t>] на право заключения Договора _________ ____________________ [</w:t>
      </w:r>
      <w:r w:rsidRPr="008B0024">
        <w:rPr>
          <w:b/>
          <w:bCs/>
          <w:i/>
          <w:iCs/>
          <w:sz w:val="22"/>
          <w:szCs w:val="22"/>
          <w:shd w:val="clear" w:color="auto" w:fill="FFFF99"/>
        </w:rPr>
        <w:t>указывается предмет закупки</w:t>
      </w:r>
      <w:r w:rsidRPr="008B0024">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____________________________________________________________________, </w:t>
      </w:r>
    </w:p>
    <w:p w:rsidR="008B0024" w:rsidRPr="008B0024" w:rsidRDefault="008B0024" w:rsidP="008B0024">
      <w:pPr>
        <w:tabs>
          <w:tab w:val="left" w:pos="1080"/>
        </w:tabs>
        <w:spacing w:after="0"/>
        <w:rPr>
          <w:i/>
          <w:sz w:val="22"/>
          <w:szCs w:val="22"/>
        </w:rPr>
      </w:pPr>
      <w:r w:rsidRPr="008B0024">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зарегистрированное по адресу</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________________________________________________________________________,</w:t>
      </w:r>
    </w:p>
    <w:p w:rsidR="008B0024" w:rsidRPr="008B0024" w:rsidRDefault="008B0024" w:rsidP="008B0024">
      <w:pPr>
        <w:tabs>
          <w:tab w:val="left" w:pos="1080"/>
        </w:tabs>
        <w:spacing w:after="0"/>
        <w:ind w:firstLine="540"/>
        <w:rPr>
          <w:i/>
          <w:sz w:val="22"/>
          <w:szCs w:val="22"/>
        </w:rPr>
      </w:pPr>
      <w:r w:rsidRPr="008B0024">
        <w:rPr>
          <w:i/>
          <w:sz w:val="22"/>
          <w:szCs w:val="22"/>
        </w:rPr>
        <w:t>(место нахождение Участника закупки)</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предлагает заключить Договор на:</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________________________________________________________________________</w:t>
      </w:r>
    </w:p>
    <w:p w:rsidR="008B0024" w:rsidRPr="008B0024" w:rsidRDefault="008B0024" w:rsidP="008B0024">
      <w:pPr>
        <w:tabs>
          <w:tab w:val="left" w:pos="1080"/>
        </w:tabs>
        <w:spacing w:after="0"/>
        <w:ind w:firstLine="540"/>
        <w:rPr>
          <w:i/>
          <w:sz w:val="22"/>
          <w:szCs w:val="22"/>
        </w:rPr>
      </w:pPr>
      <w:r w:rsidRPr="008B0024">
        <w:rPr>
          <w:i/>
          <w:sz w:val="22"/>
          <w:szCs w:val="22"/>
        </w:rPr>
        <w:t>(наименование закупки, предмет закупки)</w:t>
      </w:r>
    </w:p>
    <w:p w:rsidR="008B0024" w:rsidRPr="008B0024" w:rsidRDefault="008B0024" w:rsidP="008B0024">
      <w:pPr>
        <w:tabs>
          <w:tab w:val="left" w:pos="1080"/>
        </w:tabs>
        <w:spacing w:after="0"/>
        <w:ind w:firstLine="540"/>
        <w:rPr>
          <w:i/>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8B0024" w:rsidRPr="008B0024" w:rsidRDefault="008B0024" w:rsidP="008B002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Итоговая стоимость заявки, без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w:t>
            </w:r>
          </w:p>
          <w:p w:rsidR="008B0024" w:rsidRPr="008B0024" w:rsidRDefault="008B0024" w:rsidP="008B0024">
            <w:pPr>
              <w:tabs>
                <w:tab w:val="left" w:pos="1080"/>
              </w:tabs>
              <w:spacing w:after="0"/>
              <w:rPr>
                <w:sz w:val="22"/>
                <w:szCs w:val="22"/>
              </w:rPr>
            </w:pPr>
            <w:r w:rsidRPr="008B0024">
              <w:rPr>
                <w:sz w:val="22"/>
                <w:szCs w:val="22"/>
              </w:rPr>
              <w:t>(итоговая стоимость, рублей, без НДС)</w:t>
            </w:r>
          </w:p>
        </w:tc>
      </w:tr>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кроме того,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_______________________________</w:t>
            </w:r>
          </w:p>
          <w:p w:rsidR="008B0024" w:rsidRPr="008B0024" w:rsidRDefault="008B0024" w:rsidP="008B0024">
            <w:pPr>
              <w:tabs>
                <w:tab w:val="left" w:pos="1080"/>
              </w:tabs>
              <w:spacing w:after="0"/>
              <w:rPr>
                <w:sz w:val="22"/>
                <w:szCs w:val="22"/>
              </w:rPr>
            </w:pPr>
            <w:r w:rsidRPr="008B0024">
              <w:rPr>
                <w:sz w:val="22"/>
                <w:szCs w:val="22"/>
              </w:rPr>
              <w:t>(НДС по итоговой стоимости, рублей)</w:t>
            </w:r>
          </w:p>
        </w:tc>
      </w:tr>
      <w:tr w:rsidR="008B0024" w:rsidRPr="008B0024" w:rsidTr="004354D6">
        <w:trPr>
          <w:cantSplit/>
        </w:trPr>
        <w:tc>
          <w:tcPr>
            <w:tcW w:w="5184" w:type="dxa"/>
          </w:tcPr>
          <w:p w:rsidR="008B0024" w:rsidRPr="008B0024" w:rsidRDefault="008B0024" w:rsidP="008B0024">
            <w:pPr>
              <w:tabs>
                <w:tab w:val="left" w:pos="1080"/>
              </w:tabs>
              <w:spacing w:after="0"/>
              <w:ind w:firstLine="540"/>
              <w:rPr>
                <w:sz w:val="22"/>
                <w:szCs w:val="22"/>
              </w:rPr>
            </w:pPr>
            <w:r w:rsidRPr="008B0024">
              <w:rPr>
                <w:sz w:val="22"/>
                <w:szCs w:val="22"/>
              </w:rPr>
              <w:t>Итого,</w:t>
            </w:r>
          </w:p>
          <w:p w:rsidR="008B0024" w:rsidRPr="008B0024" w:rsidRDefault="008B0024" w:rsidP="008B0024">
            <w:pPr>
              <w:tabs>
                <w:tab w:val="left" w:pos="1080"/>
              </w:tabs>
              <w:spacing w:after="0"/>
              <w:ind w:firstLine="540"/>
              <w:rPr>
                <w:sz w:val="22"/>
                <w:szCs w:val="22"/>
              </w:rPr>
            </w:pPr>
            <w:r w:rsidRPr="008B0024">
              <w:rPr>
                <w:sz w:val="22"/>
                <w:szCs w:val="22"/>
              </w:rPr>
              <w:t>стоимость заявки с НДС, руб.</w:t>
            </w:r>
          </w:p>
        </w:tc>
        <w:tc>
          <w:tcPr>
            <w:tcW w:w="4494" w:type="dxa"/>
          </w:tcPr>
          <w:p w:rsidR="008B0024" w:rsidRPr="008B0024" w:rsidRDefault="008B0024" w:rsidP="008B0024">
            <w:pPr>
              <w:tabs>
                <w:tab w:val="left" w:pos="1080"/>
              </w:tabs>
              <w:spacing w:after="0"/>
              <w:rPr>
                <w:sz w:val="22"/>
                <w:szCs w:val="22"/>
              </w:rPr>
            </w:pPr>
            <w:r w:rsidRPr="008B0024">
              <w:rPr>
                <w:sz w:val="22"/>
                <w:szCs w:val="22"/>
              </w:rPr>
              <w:t>_______________________________</w:t>
            </w:r>
          </w:p>
          <w:p w:rsidR="008B0024" w:rsidRPr="008B0024" w:rsidRDefault="008B0024" w:rsidP="008B0024">
            <w:pPr>
              <w:tabs>
                <w:tab w:val="left" w:pos="1080"/>
              </w:tabs>
              <w:spacing w:after="0"/>
              <w:rPr>
                <w:sz w:val="22"/>
                <w:szCs w:val="22"/>
              </w:rPr>
            </w:pPr>
            <w:r w:rsidRPr="008B0024">
              <w:rPr>
                <w:sz w:val="22"/>
                <w:szCs w:val="22"/>
              </w:rPr>
              <w:t>(полная итоговая стоимость, рублей, с НДС)</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 xml:space="preserve">Срок выполнения поставок (работ, услуг): </w:t>
      </w:r>
    </w:p>
    <w:p w:rsidR="008B0024" w:rsidRPr="008B0024" w:rsidRDefault="008B0024" w:rsidP="008B0024">
      <w:pPr>
        <w:tabs>
          <w:tab w:val="left" w:pos="1080"/>
        </w:tabs>
        <w:spacing w:after="0"/>
        <w:ind w:firstLine="540"/>
        <w:rPr>
          <w:sz w:val="22"/>
          <w:szCs w:val="22"/>
        </w:rPr>
      </w:pPr>
      <w:r w:rsidRPr="008B0024">
        <w:rPr>
          <w:sz w:val="22"/>
          <w:szCs w:val="22"/>
        </w:rPr>
        <w:t>Начало выполнения __________________________________.</w:t>
      </w:r>
    </w:p>
    <w:p w:rsidR="008B0024" w:rsidRPr="008B0024" w:rsidRDefault="008B0024" w:rsidP="008B0024">
      <w:pPr>
        <w:tabs>
          <w:tab w:val="left" w:pos="1080"/>
        </w:tabs>
        <w:spacing w:after="0"/>
        <w:ind w:firstLine="540"/>
        <w:rPr>
          <w:sz w:val="22"/>
          <w:szCs w:val="22"/>
        </w:rPr>
      </w:pPr>
      <w:r w:rsidRPr="008B0024">
        <w:rPr>
          <w:sz w:val="22"/>
          <w:szCs w:val="22"/>
        </w:rPr>
        <w:t>Окончание _______________________________.</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r w:rsidRPr="008B0024">
        <w:rPr>
          <w:sz w:val="22"/>
          <w:szCs w:val="22"/>
        </w:rPr>
        <w:t>Данная Заявка подается с пониманием того, что:</w:t>
      </w:r>
    </w:p>
    <w:p w:rsidR="008B0024" w:rsidRPr="008B0024" w:rsidRDefault="008B0024" w:rsidP="008B0024">
      <w:pPr>
        <w:tabs>
          <w:tab w:val="left" w:pos="1080"/>
        </w:tabs>
        <w:spacing w:after="0"/>
        <w:ind w:firstLine="540"/>
        <w:rPr>
          <w:sz w:val="22"/>
          <w:szCs w:val="22"/>
        </w:rPr>
      </w:pPr>
      <w:r w:rsidRPr="008B0024">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B0024" w:rsidRPr="008B0024" w:rsidRDefault="008B0024" w:rsidP="008B0024">
      <w:pPr>
        <w:tabs>
          <w:tab w:val="left" w:pos="1080"/>
        </w:tabs>
        <w:spacing w:after="0"/>
        <w:ind w:firstLine="540"/>
        <w:rPr>
          <w:sz w:val="22"/>
          <w:szCs w:val="22"/>
        </w:rPr>
      </w:pPr>
      <w:r w:rsidRPr="008B0024">
        <w:rPr>
          <w:sz w:val="22"/>
          <w:szCs w:val="22"/>
        </w:rPr>
        <w:t>вы оставляете за собой право:</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отклонить заявки с ценами, превышающими начальную (максимальную) цену договора (цену лота);</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принять или отклонить любую заявку в соответствии с условиями документации о закупке;</w:t>
      </w:r>
    </w:p>
    <w:p w:rsidR="008B0024" w:rsidRPr="008B0024" w:rsidRDefault="008B0024" w:rsidP="008B0024">
      <w:pPr>
        <w:widowControl w:val="0"/>
        <w:numPr>
          <w:ilvl w:val="0"/>
          <w:numId w:val="24"/>
        </w:numPr>
        <w:tabs>
          <w:tab w:val="left" w:pos="1080"/>
        </w:tabs>
        <w:suppressAutoHyphens/>
        <w:spacing w:before="120" w:after="0" w:line="360" w:lineRule="auto"/>
        <w:rPr>
          <w:sz w:val="22"/>
          <w:szCs w:val="22"/>
        </w:rPr>
      </w:pPr>
      <w:r w:rsidRPr="008B0024">
        <w:rPr>
          <w:sz w:val="22"/>
          <w:szCs w:val="22"/>
        </w:rPr>
        <w:t>отклонить все заявки.</w:t>
      </w:r>
    </w:p>
    <w:p w:rsidR="008B0024" w:rsidRPr="008B0024" w:rsidRDefault="008B0024" w:rsidP="008B0024">
      <w:pPr>
        <w:tabs>
          <w:tab w:val="left" w:pos="1080"/>
        </w:tabs>
        <w:spacing w:after="0"/>
        <w:ind w:firstLine="540"/>
        <w:rPr>
          <w:sz w:val="22"/>
          <w:szCs w:val="22"/>
        </w:rPr>
      </w:pPr>
      <w:r w:rsidRPr="008B0024">
        <w:rPr>
          <w:sz w:val="22"/>
          <w:szCs w:val="22"/>
        </w:rPr>
        <w:lastRenderedPageBreak/>
        <w:t>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 xml:space="preserve">предоставлять достоверные и неискаженные документы, сведения и/или информацию, приведенные в составе Заявки; </w:t>
      </w:r>
    </w:p>
    <w:p w:rsidR="008B0024" w:rsidRPr="008B0024" w:rsidRDefault="008B0024" w:rsidP="008B0024">
      <w:pPr>
        <w:widowControl w:val="0"/>
        <w:numPr>
          <w:ilvl w:val="0"/>
          <w:numId w:val="25"/>
        </w:numPr>
        <w:tabs>
          <w:tab w:val="left" w:pos="1080"/>
        </w:tabs>
        <w:suppressAutoHyphens/>
        <w:spacing w:before="120" w:after="0" w:line="360" w:lineRule="auto"/>
        <w:rPr>
          <w:sz w:val="22"/>
          <w:szCs w:val="22"/>
        </w:rPr>
      </w:pPr>
      <w:r w:rsidRPr="008B0024">
        <w:rPr>
          <w:sz w:val="22"/>
          <w:szCs w:val="22"/>
        </w:rPr>
        <w:t>заключить договор в установленном в документации о закупке порядке, в случае признания ____________________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8B0024" w:rsidRPr="008B0024" w:rsidRDefault="008B0024" w:rsidP="008B0024">
      <w:pPr>
        <w:tabs>
          <w:tab w:val="left" w:pos="1080"/>
        </w:tabs>
        <w:spacing w:after="0"/>
        <w:ind w:firstLine="540"/>
        <w:rPr>
          <w:sz w:val="22"/>
          <w:szCs w:val="22"/>
        </w:rPr>
      </w:pPr>
      <w:r w:rsidRPr="008B0024">
        <w:rPr>
          <w:sz w:val="22"/>
          <w:szCs w:val="22"/>
        </w:rPr>
        <w:t>Я, нижеподписавшийся, настоящим удостоверяю, что на момент подписания настоящей заявки ______________ (</w:t>
      </w:r>
      <w:r w:rsidRPr="008B0024">
        <w:rPr>
          <w:i/>
          <w:sz w:val="22"/>
          <w:szCs w:val="22"/>
        </w:rPr>
        <w:t>Наименование Участника, при подаче заявки коллективным участником указывается лидер и состав коллективного участника</w:t>
      </w:r>
      <w:r w:rsidRPr="008B0024">
        <w:rPr>
          <w:sz w:val="22"/>
          <w:szCs w:val="22"/>
        </w:rPr>
        <w:t>) полностью удовлетворяет требованиям к Участникам закупки и в частности:</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является полностью правоспособным;</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является полностью дееспособным [</w:t>
      </w:r>
      <w:r w:rsidRPr="008B0024">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B0024">
        <w:rPr>
          <w:sz w:val="22"/>
          <w:szCs w:val="22"/>
        </w:rPr>
        <w:t>;</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B0024">
        <w:rPr>
          <w:sz w:val="22"/>
          <w:szCs w:val="22"/>
        </w:rPr>
        <w:t>не находится  в процессе ликвидации, не имеет вступившего в силу решения арбитражного суда о признании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банкротом и об открытии конкурсного производства, на имущество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в части существенной для исполнения договора, не наложен арест, экономическая деятельность  ________________________(</w:t>
      </w:r>
      <w:r w:rsidRPr="008B0024">
        <w:rPr>
          <w:i/>
          <w:iCs/>
          <w:sz w:val="22"/>
          <w:szCs w:val="22"/>
        </w:rPr>
        <w:t xml:space="preserve">Наименование Участника, </w:t>
      </w:r>
      <w:r w:rsidRPr="008B0024">
        <w:rPr>
          <w:i/>
          <w:sz w:val="22"/>
          <w:szCs w:val="22"/>
        </w:rPr>
        <w:t>при подаче заявки коллективным участником указывается лидер и состав коллективного участника</w:t>
      </w:r>
      <w:r w:rsidRPr="008B0024">
        <w:rPr>
          <w:sz w:val="22"/>
          <w:szCs w:val="22"/>
        </w:rPr>
        <w:t>)  не приостановлена.</w:t>
      </w:r>
    </w:p>
    <w:p w:rsidR="008B0024" w:rsidRPr="008B0024" w:rsidRDefault="008B0024" w:rsidP="008B0024">
      <w:pPr>
        <w:widowControl w:val="0"/>
        <w:numPr>
          <w:ilvl w:val="0"/>
          <w:numId w:val="23"/>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B0024">
        <w:rPr>
          <w:sz w:val="22"/>
          <w:szCs w:val="22"/>
        </w:rPr>
        <w:t>.</w:t>
      </w:r>
    </w:p>
    <w:p w:rsidR="008B0024" w:rsidRPr="008B0024" w:rsidRDefault="008B0024" w:rsidP="008B0024">
      <w:pPr>
        <w:tabs>
          <w:tab w:val="left" w:pos="1080"/>
        </w:tabs>
        <w:spacing w:after="0"/>
        <w:ind w:firstLine="540"/>
        <w:rPr>
          <w:sz w:val="22"/>
          <w:szCs w:val="22"/>
        </w:rPr>
      </w:pPr>
      <w:r w:rsidRPr="008B0024">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8B0024" w:rsidRPr="008B0024" w:rsidRDefault="008B0024" w:rsidP="008B002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8B0024" w:rsidRPr="008B0024" w:rsidTr="004354D6">
        <w:trPr>
          <w:tblHeader/>
        </w:trPr>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 п/п</w:t>
            </w:r>
          </w:p>
        </w:tc>
        <w:tc>
          <w:tcPr>
            <w:tcW w:w="3401" w:type="pct"/>
            <w:vAlign w:val="center"/>
          </w:tcPr>
          <w:p w:rsidR="008B0024" w:rsidRPr="008B0024" w:rsidRDefault="008B0024" w:rsidP="008B0024">
            <w:pPr>
              <w:tabs>
                <w:tab w:val="left" w:pos="1080"/>
              </w:tabs>
              <w:spacing w:after="0"/>
              <w:ind w:firstLine="540"/>
              <w:rPr>
                <w:sz w:val="22"/>
                <w:szCs w:val="22"/>
              </w:rPr>
            </w:pPr>
            <w:r w:rsidRPr="008B0024">
              <w:rPr>
                <w:sz w:val="22"/>
                <w:szCs w:val="22"/>
              </w:rPr>
              <w:t>Наименование</w:t>
            </w:r>
          </w:p>
        </w:tc>
        <w:tc>
          <w:tcPr>
            <w:tcW w:w="611" w:type="pct"/>
            <w:vAlign w:val="center"/>
          </w:tcPr>
          <w:p w:rsidR="008B0024" w:rsidRPr="008B0024" w:rsidRDefault="008B0024" w:rsidP="008B0024">
            <w:pPr>
              <w:tabs>
                <w:tab w:val="left" w:pos="1080"/>
              </w:tabs>
              <w:spacing w:after="0"/>
              <w:rPr>
                <w:sz w:val="22"/>
                <w:szCs w:val="22"/>
              </w:rPr>
            </w:pPr>
            <w:r w:rsidRPr="008B0024">
              <w:rPr>
                <w:sz w:val="22"/>
                <w:szCs w:val="22"/>
              </w:rPr>
              <w:t>№</w:t>
            </w:r>
          </w:p>
          <w:p w:rsidR="008B0024" w:rsidRPr="008B0024" w:rsidRDefault="008B0024" w:rsidP="008B0024">
            <w:pPr>
              <w:tabs>
                <w:tab w:val="left" w:pos="1080"/>
              </w:tabs>
              <w:spacing w:after="0"/>
              <w:rPr>
                <w:sz w:val="22"/>
                <w:szCs w:val="22"/>
              </w:rPr>
            </w:pPr>
            <w:r w:rsidRPr="008B0024">
              <w:rPr>
                <w:sz w:val="22"/>
                <w:szCs w:val="22"/>
              </w:rPr>
              <w:t>страницы</w:t>
            </w:r>
          </w:p>
        </w:tc>
        <w:tc>
          <w:tcPr>
            <w:tcW w:w="523" w:type="pct"/>
            <w:vAlign w:val="center"/>
          </w:tcPr>
          <w:p w:rsidR="008B0024" w:rsidRPr="008B0024" w:rsidRDefault="008B0024" w:rsidP="008B0024">
            <w:pPr>
              <w:tabs>
                <w:tab w:val="left" w:pos="1080"/>
              </w:tabs>
              <w:spacing w:after="0"/>
              <w:rPr>
                <w:sz w:val="22"/>
                <w:szCs w:val="22"/>
              </w:rPr>
            </w:pPr>
            <w:r w:rsidRPr="008B0024">
              <w:rPr>
                <w:sz w:val="22"/>
                <w:szCs w:val="22"/>
              </w:rPr>
              <w:t>Число страниц</w:t>
            </w: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1.</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2</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3.</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lastRenderedPageBreak/>
              <w:t>4.</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5.</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6.</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vAlign w:val="center"/>
          </w:tcPr>
          <w:p w:rsidR="008B0024" w:rsidRPr="008B0024" w:rsidRDefault="008B0024" w:rsidP="008B0024">
            <w:pPr>
              <w:tabs>
                <w:tab w:val="left" w:pos="1080"/>
              </w:tabs>
              <w:spacing w:after="0"/>
              <w:rPr>
                <w:sz w:val="22"/>
                <w:szCs w:val="22"/>
              </w:rPr>
            </w:pPr>
            <w:r w:rsidRPr="008B0024">
              <w:rPr>
                <w:sz w:val="22"/>
                <w:szCs w:val="22"/>
              </w:rPr>
              <w:t>7.</w:t>
            </w:r>
          </w:p>
        </w:tc>
        <w:tc>
          <w:tcPr>
            <w:tcW w:w="3401" w:type="pct"/>
          </w:tcPr>
          <w:p w:rsidR="008B0024" w:rsidRPr="008B0024" w:rsidRDefault="008B0024" w:rsidP="008B0024">
            <w:pPr>
              <w:tabs>
                <w:tab w:val="left" w:pos="1080"/>
              </w:tabs>
              <w:spacing w:after="0"/>
              <w:ind w:firstLine="540"/>
              <w:rPr>
                <w:sz w:val="22"/>
                <w:szCs w:val="22"/>
              </w:rPr>
            </w:pP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tcPr>
          <w:p w:rsidR="008B0024" w:rsidRPr="008B0024" w:rsidRDefault="008B0024" w:rsidP="008B0024">
            <w:pPr>
              <w:tabs>
                <w:tab w:val="left" w:pos="1080"/>
              </w:tabs>
              <w:spacing w:after="0"/>
              <w:rPr>
                <w:sz w:val="22"/>
                <w:szCs w:val="22"/>
              </w:rPr>
            </w:pPr>
            <w:r w:rsidRPr="008B0024">
              <w:rPr>
                <w:sz w:val="22"/>
                <w:szCs w:val="22"/>
              </w:rPr>
              <w:t>8.</w:t>
            </w:r>
          </w:p>
        </w:tc>
        <w:tc>
          <w:tcPr>
            <w:tcW w:w="3401" w:type="pct"/>
          </w:tcPr>
          <w:p w:rsidR="008B0024" w:rsidRPr="008B0024" w:rsidRDefault="008B0024" w:rsidP="008B0024">
            <w:pPr>
              <w:tabs>
                <w:tab w:val="left" w:pos="1080"/>
              </w:tabs>
              <w:spacing w:after="0"/>
              <w:ind w:firstLine="540"/>
              <w:rPr>
                <w:sz w:val="22"/>
                <w:szCs w:val="22"/>
              </w:rPr>
            </w:pPr>
            <w:r w:rsidRPr="008B0024">
              <w:rPr>
                <w:sz w:val="22"/>
                <w:szCs w:val="22"/>
              </w:rPr>
              <w:t>….</w:t>
            </w: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r w:rsidR="008B0024" w:rsidRPr="008B0024" w:rsidTr="004354D6">
        <w:tc>
          <w:tcPr>
            <w:tcW w:w="465" w:type="pct"/>
          </w:tcPr>
          <w:p w:rsidR="008B0024" w:rsidRPr="008B0024" w:rsidRDefault="008B0024" w:rsidP="008B0024">
            <w:pPr>
              <w:tabs>
                <w:tab w:val="left" w:pos="1080"/>
              </w:tabs>
              <w:spacing w:after="0"/>
              <w:ind w:firstLine="540"/>
              <w:rPr>
                <w:sz w:val="22"/>
                <w:szCs w:val="22"/>
              </w:rPr>
            </w:pPr>
          </w:p>
        </w:tc>
        <w:tc>
          <w:tcPr>
            <w:tcW w:w="3401" w:type="pct"/>
          </w:tcPr>
          <w:p w:rsidR="008B0024" w:rsidRPr="008B0024" w:rsidRDefault="008B0024" w:rsidP="008B0024">
            <w:pPr>
              <w:tabs>
                <w:tab w:val="left" w:pos="1080"/>
              </w:tabs>
              <w:spacing w:after="0"/>
              <w:ind w:firstLine="540"/>
              <w:rPr>
                <w:sz w:val="22"/>
                <w:szCs w:val="22"/>
              </w:rPr>
            </w:pPr>
            <w:r w:rsidRPr="008B0024">
              <w:rPr>
                <w:sz w:val="22"/>
                <w:szCs w:val="22"/>
              </w:rPr>
              <w:t>….</w:t>
            </w:r>
          </w:p>
        </w:tc>
        <w:tc>
          <w:tcPr>
            <w:tcW w:w="611" w:type="pct"/>
          </w:tcPr>
          <w:p w:rsidR="008B0024" w:rsidRPr="008B0024" w:rsidRDefault="008B0024" w:rsidP="008B0024">
            <w:pPr>
              <w:tabs>
                <w:tab w:val="left" w:pos="1080"/>
              </w:tabs>
              <w:spacing w:after="0"/>
              <w:ind w:firstLine="540"/>
              <w:rPr>
                <w:sz w:val="22"/>
                <w:szCs w:val="22"/>
              </w:rPr>
            </w:pPr>
          </w:p>
        </w:tc>
        <w:tc>
          <w:tcPr>
            <w:tcW w:w="523" w:type="pct"/>
          </w:tcPr>
          <w:p w:rsidR="008B0024" w:rsidRPr="008B0024" w:rsidRDefault="008B0024" w:rsidP="008B0024">
            <w:pPr>
              <w:tabs>
                <w:tab w:val="left" w:pos="1080"/>
              </w:tabs>
              <w:spacing w:after="0"/>
              <w:ind w:firstLine="540"/>
              <w:rPr>
                <w:sz w:val="22"/>
                <w:szCs w:val="22"/>
              </w:rPr>
            </w:pPr>
          </w:p>
        </w:tc>
      </w:tr>
    </w:tbl>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860" w:type="dxa"/>
          </w:tcPr>
          <w:p w:rsidR="008B0024" w:rsidRPr="008B0024" w:rsidRDefault="008B0024" w:rsidP="008B0024">
            <w:pPr>
              <w:tabs>
                <w:tab w:val="left" w:pos="1080"/>
              </w:tabs>
              <w:spacing w:after="0"/>
              <w:ind w:firstLine="540"/>
              <w:rPr>
                <w:sz w:val="22"/>
                <w:szCs w:val="22"/>
              </w:rPr>
            </w:pPr>
          </w:p>
        </w:tc>
        <w:tc>
          <w:tcPr>
            <w:tcW w:w="5245"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860" w:type="dxa"/>
          </w:tcPr>
          <w:p w:rsidR="008B0024" w:rsidRPr="008B0024" w:rsidRDefault="008B0024" w:rsidP="008B0024">
            <w:pPr>
              <w:tabs>
                <w:tab w:val="left" w:pos="1080"/>
              </w:tabs>
              <w:spacing w:after="0"/>
              <w:ind w:firstLine="540"/>
              <w:rPr>
                <w:sz w:val="22"/>
                <w:szCs w:val="22"/>
              </w:rPr>
            </w:pPr>
          </w:p>
        </w:tc>
        <w:tc>
          <w:tcPr>
            <w:tcW w:w="5245"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b/>
          <w:sz w:val="22"/>
          <w:szCs w:val="22"/>
        </w:rPr>
      </w:pPr>
      <w:r w:rsidRPr="008B0024">
        <w:rPr>
          <w:b/>
          <w:sz w:val="22"/>
          <w:szCs w:val="22"/>
        </w:rPr>
        <w:t>М.П.</w:t>
      </w:r>
    </w:p>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b/>
          <w:sz w:val="22"/>
          <w:szCs w:val="22"/>
        </w:rPr>
      </w:pPr>
      <w:r w:rsidRPr="008B0024">
        <w:rPr>
          <w:b/>
          <w:sz w:val="22"/>
          <w:szCs w:val="22"/>
        </w:rPr>
        <w:t>Инструкции по заполнению</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B0024">
        <w:rPr>
          <w:sz w:val="22"/>
          <w:szCs w:val="22"/>
        </w:rPr>
        <w:t>ХХХ</w:t>
      </w:r>
      <w:proofErr w:type="spellEnd"/>
      <w:r w:rsidRPr="008B0024">
        <w:rPr>
          <w:sz w:val="22"/>
          <w:szCs w:val="22"/>
        </w:rPr>
        <w:t> </w:t>
      </w:r>
      <w:proofErr w:type="gramStart"/>
      <w:r w:rsidRPr="008B0024">
        <w:rPr>
          <w:sz w:val="22"/>
          <w:szCs w:val="22"/>
        </w:rPr>
        <w:t>ХХХ,ХХ</w:t>
      </w:r>
      <w:proofErr w:type="gramEnd"/>
      <w:r w:rsidRPr="008B0024">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закупки должен указать срок действия заявки согласно требованиям документации о закупке.</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8B0024" w:rsidRPr="008B0024" w:rsidRDefault="008B0024" w:rsidP="008B0024">
      <w:pPr>
        <w:numPr>
          <w:ilvl w:val="0"/>
          <w:numId w:val="26"/>
        </w:numPr>
        <w:tabs>
          <w:tab w:val="num" w:pos="0"/>
          <w:tab w:val="num" w:pos="1080"/>
        </w:tabs>
        <w:suppressAutoHyphens/>
        <w:spacing w:after="0"/>
        <w:ind w:left="-142" w:firstLine="709"/>
        <w:rPr>
          <w:sz w:val="22"/>
          <w:szCs w:val="22"/>
        </w:rPr>
      </w:pPr>
      <w:r w:rsidRPr="008B0024">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8B0024" w:rsidRPr="008B0024" w:rsidRDefault="008B0024" w:rsidP="008B0024">
      <w:pPr>
        <w:spacing w:after="0"/>
        <w:ind w:left="-142" w:firstLine="1462"/>
        <w:jc w:val="left"/>
        <w:rPr>
          <w:sz w:val="22"/>
          <w:szCs w:val="22"/>
        </w:rPr>
      </w:pPr>
      <w:r w:rsidRPr="008B0024">
        <w:rPr>
          <w:bCs/>
          <w:snapToGrid w:val="0"/>
          <w:sz w:val="22"/>
          <w:szCs w:val="22"/>
        </w:rPr>
        <w:br w:type="page"/>
      </w:r>
    </w:p>
    <w:p w:rsidR="008B0024" w:rsidRPr="008B0024" w:rsidRDefault="008B0024" w:rsidP="008B0024">
      <w:pPr>
        <w:keepNext/>
        <w:tabs>
          <w:tab w:val="num" w:pos="0"/>
          <w:tab w:val="center" w:pos="5102"/>
        </w:tabs>
        <w:outlineLvl w:val="1"/>
        <w:rPr>
          <w:b/>
          <w:bCs/>
          <w:sz w:val="22"/>
          <w:szCs w:val="22"/>
        </w:rPr>
      </w:pPr>
      <w:bookmarkStart w:id="201" w:name="_Ref166330580"/>
      <w:r w:rsidRPr="008B0024">
        <w:rPr>
          <w:b/>
          <w:bCs/>
          <w:sz w:val="22"/>
          <w:szCs w:val="22"/>
        </w:rPr>
        <w:lastRenderedPageBreak/>
        <w:tab/>
      </w:r>
      <w:bookmarkStart w:id="202" w:name="_Toc61602010"/>
      <w:r w:rsidRPr="008B0024">
        <w:rPr>
          <w:b/>
          <w:bCs/>
          <w:sz w:val="22"/>
          <w:szCs w:val="22"/>
        </w:rPr>
        <w:t xml:space="preserve">ФОРМА 3. </w:t>
      </w:r>
      <w:bookmarkEnd w:id="199"/>
      <w:bookmarkEnd w:id="200"/>
      <w:bookmarkEnd w:id="201"/>
      <w:r w:rsidRPr="008B0024">
        <w:rPr>
          <w:b/>
          <w:bCs/>
          <w:sz w:val="22"/>
          <w:szCs w:val="22"/>
        </w:rPr>
        <w:t xml:space="preserve"> АНКЕТА УЧАСТНИКА ЗАКУПКИ</w:t>
      </w:r>
      <w:bookmarkEnd w:id="202"/>
    </w:p>
    <w:p w:rsidR="008B0024" w:rsidRPr="008B0024" w:rsidRDefault="008B0024" w:rsidP="008B0024">
      <w:pPr>
        <w:jc w:val="center"/>
        <w:rPr>
          <w:sz w:val="22"/>
          <w:szCs w:val="22"/>
        </w:rPr>
      </w:pPr>
    </w:p>
    <w:p w:rsidR="008B0024" w:rsidRPr="008B0024" w:rsidRDefault="008B0024" w:rsidP="008B0024">
      <w:pPr>
        <w:jc w:val="center"/>
        <w:rPr>
          <w:sz w:val="22"/>
          <w:szCs w:val="22"/>
        </w:rPr>
      </w:pPr>
      <w:bookmarkStart w:id="203" w:name="_Toc298234715"/>
      <w:bookmarkStart w:id="204" w:name="_Toc255987077"/>
      <w:bookmarkStart w:id="205" w:name="_Toc307936269"/>
      <w:r w:rsidRPr="008B0024">
        <w:rPr>
          <w:sz w:val="22"/>
          <w:szCs w:val="22"/>
        </w:rPr>
        <w:t>Анкета Участника закупки</w:t>
      </w:r>
      <w:bookmarkEnd w:id="203"/>
      <w:bookmarkEnd w:id="204"/>
      <w:bookmarkEnd w:id="205"/>
    </w:p>
    <w:p w:rsidR="008B0024" w:rsidRPr="008B0024" w:rsidRDefault="008B0024" w:rsidP="008B0024">
      <w:pPr>
        <w:tabs>
          <w:tab w:val="left" w:pos="1080"/>
        </w:tabs>
        <w:spacing w:after="0"/>
        <w:ind w:firstLine="540"/>
        <w:rPr>
          <w:b/>
          <w:sz w:val="22"/>
          <w:szCs w:val="22"/>
        </w:rPr>
      </w:pPr>
      <w:bookmarkStart w:id="206" w:name="_Toc247081589"/>
      <w:r w:rsidRPr="008B0024">
        <w:rPr>
          <w:b/>
          <w:sz w:val="22"/>
          <w:szCs w:val="22"/>
        </w:rPr>
        <w:t xml:space="preserve">Способ и наименование закупки _______________________________________ </w:t>
      </w:r>
    </w:p>
    <w:p w:rsidR="008B0024" w:rsidRPr="008B0024" w:rsidRDefault="008B0024" w:rsidP="008B0024">
      <w:pPr>
        <w:tabs>
          <w:tab w:val="left" w:pos="1080"/>
        </w:tabs>
        <w:spacing w:after="0"/>
        <w:ind w:firstLine="540"/>
        <w:rPr>
          <w:b/>
          <w:sz w:val="22"/>
          <w:szCs w:val="22"/>
        </w:rPr>
      </w:pPr>
      <w:r w:rsidRPr="008B0024">
        <w:rPr>
          <w:b/>
          <w:sz w:val="22"/>
          <w:szCs w:val="22"/>
        </w:rPr>
        <w:t>Лот ___</w:t>
      </w:r>
    </w:p>
    <w:p w:rsidR="008B0024" w:rsidRPr="008B0024" w:rsidRDefault="008B0024" w:rsidP="008B0024">
      <w:pPr>
        <w:tabs>
          <w:tab w:val="left" w:pos="1080"/>
        </w:tabs>
        <w:spacing w:after="0"/>
        <w:ind w:firstLine="540"/>
        <w:rPr>
          <w:b/>
          <w:sz w:val="22"/>
          <w:szCs w:val="22"/>
        </w:rPr>
      </w:pPr>
      <w:r w:rsidRPr="008B0024">
        <w:rPr>
          <w:b/>
          <w:sz w:val="22"/>
          <w:szCs w:val="22"/>
        </w:rPr>
        <w:t xml:space="preserve">Участник закупки: ________________________________ </w:t>
      </w:r>
    </w:p>
    <w:bookmarkEnd w:id="206"/>
    <w:p w:rsidR="008B0024" w:rsidRPr="008B0024" w:rsidRDefault="008B0024" w:rsidP="008B002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5585"/>
        <w:gridCol w:w="3650"/>
      </w:tblGrid>
      <w:tr w:rsidR="008B0024" w:rsidRPr="008B0024" w:rsidTr="004354D6">
        <w:trPr>
          <w:cantSplit/>
          <w:trHeight w:val="240"/>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Наименование</w:t>
            </w:r>
          </w:p>
        </w:tc>
        <w:tc>
          <w:tcPr>
            <w:tcW w:w="181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об Участнике закупки</w:t>
            </w:r>
          </w:p>
        </w:tc>
      </w:tr>
      <w:tr w:rsidR="008B0024" w:rsidRPr="008B0024" w:rsidTr="004354D6">
        <w:trPr>
          <w:cantSplit/>
          <w:trHeight w:val="471"/>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Фирменное наименование</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Организационно - правовая форма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3.</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4.</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Стоимость основных фондов (по балансу последнего завершенного периода)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5.</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6</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Виды деятельности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7.</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 xml:space="preserve">ИНН </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8.</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КПП</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9.</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среднесписочной численности (на последнюю отчетную дату)</w:t>
            </w:r>
            <w:r w:rsidRPr="008B0024">
              <w:rPr>
                <w:sz w:val="22"/>
                <w:szCs w:val="22"/>
                <w:vertAlign w:val="superscript"/>
              </w:rPr>
              <w:footnoteReference w:id="2"/>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10.</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(отсутствии) нарушений требований Налогового кодекса РФ (в текущем году и двум предшествующим годам)</w:t>
            </w:r>
            <w:r w:rsidRPr="008B0024">
              <w:rPr>
                <w:sz w:val="22"/>
                <w:szCs w:val="22"/>
                <w:vertAlign w:val="superscript"/>
              </w:rPr>
              <w:footnoteReference w:id="3"/>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B0024">
              <w:rPr>
                <w:sz w:val="22"/>
                <w:szCs w:val="22"/>
                <w:vertAlign w:val="superscript"/>
              </w:rPr>
              <w:footnoteReference w:id="4"/>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B0024">
              <w:rPr>
                <w:sz w:val="22"/>
                <w:szCs w:val="22"/>
                <w:vertAlign w:val="superscript"/>
              </w:rPr>
              <w:footnoteReference w:id="5"/>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13.</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Юридический адрес</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14.</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Почтовый адрес</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15.</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Фактическое местоположение</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16.</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Филиалы: перечислить наименования и почтовые адреса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17.</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18.</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 xml:space="preserve">Телефоны Участника </w:t>
            </w:r>
            <w:proofErr w:type="spellStart"/>
            <w:r w:rsidRPr="008B0024">
              <w:rPr>
                <w:sz w:val="22"/>
                <w:szCs w:val="22"/>
              </w:rPr>
              <w:t>закупкиа</w:t>
            </w:r>
            <w:proofErr w:type="spellEnd"/>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Height w:val="116"/>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lastRenderedPageBreak/>
              <w:t>19.</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Факс Участника закупки (с указанием кода города)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20.</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Адрес электронной почты Участника закупки</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21.</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8B0024" w:rsidRPr="008B0024" w:rsidRDefault="008B0024" w:rsidP="008B0024">
            <w:pPr>
              <w:tabs>
                <w:tab w:val="left" w:pos="1080"/>
              </w:tabs>
              <w:spacing w:after="0"/>
              <w:ind w:firstLine="33"/>
              <w:rPr>
                <w:sz w:val="22"/>
                <w:szCs w:val="22"/>
              </w:rPr>
            </w:pPr>
          </w:p>
        </w:tc>
      </w:tr>
      <w:tr w:rsidR="008B0024" w:rsidRPr="008B0024" w:rsidTr="004354D6">
        <w:trPr>
          <w:cantSplit/>
        </w:trPr>
        <w:tc>
          <w:tcPr>
            <w:tcW w:w="418" w:type="pct"/>
            <w:vAlign w:val="center"/>
          </w:tcPr>
          <w:p w:rsidR="008B0024" w:rsidRPr="008B0024" w:rsidRDefault="008B0024" w:rsidP="008B0024">
            <w:pPr>
              <w:tabs>
                <w:tab w:val="left" w:pos="1080"/>
              </w:tabs>
              <w:spacing w:after="0"/>
              <w:ind w:firstLine="33"/>
              <w:rPr>
                <w:sz w:val="22"/>
                <w:szCs w:val="22"/>
              </w:rPr>
            </w:pPr>
            <w:r w:rsidRPr="008B0024">
              <w:rPr>
                <w:sz w:val="22"/>
                <w:szCs w:val="22"/>
              </w:rPr>
              <w:t>22.</w:t>
            </w:r>
          </w:p>
        </w:tc>
        <w:tc>
          <w:tcPr>
            <w:tcW w:w="2771" w:type="pct"/>
            <w:vAlign w:val="center"/>
          </w:tcPr>
          <w:p w:rsidR="008B0024" w:rsidRPr="008B0024" w:rsidRDefault="008B0024" w:rsidP="008B0024">
            <w:pPr>
              <w:tabs>
                <w:tab w:val="left" w:pos="1080"/>
              </w:tabs>
              <w:spacing w:after="0"/>
              <w:ind w:firstLine="33"/>
              <w:rPr>
                <w:sz w:val="22"/>
                <w:szCs w:val="22"/>
              </w:rPr>
            </w:pPr>
            <w:r w:rsidRPr="008B0024">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8B0024" w:rsidRPr="008B0024" w:rsidRDefault="008B0024" w:rsidP="008B0024">
            <w:pPr>
              <w:tabs>
                <w:tab w:val="left" w:pos="1080"/>
              </w:tabs>
              <w:spacing w:after="0"/>
              <w:ind w:firstLine="33"/>
              <w:rPr>
                <w:sz w:val="22"/>
                <w:szCs w:val="22"/>
              </w:rPr>
            </w:pPr>
          </w:p>
        </w:tc>
      </w:tr>
    </w:tbl>
    <w:p w:rsidR="008B0024" w:rsidRPr="008B0024" w:rsidRDefault="008B0024" w:rsidP="008B0024">
      <w:pPr>
        <w:tabs>
          <w:tab w:val="left" w:pos="1080"/>
        </w:tabs>
        <w:spacing w:after="0"/>
        <w:ind w:firstLine="540"/>
        <w:rPr>
          <w:sz w:val="22"/>
          <w:szCs w:val="22"/>
        </w:rPr>
      </w:pPr>
    </w:p>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b/>
          <w:sz w:val="22"/>
          <w:szCs w:val="22"/>
        </w:rPr>
      </w:pPr>
      <w:r w:rsidRPr="008B0024">
        <w:rPr>
          <w:b/>
          <w:sz w:val="22"/>
          <w:szCs w:val="22"/>
        </w:rPr>
        <w:t>М.П.</w:t>
      </w: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r w:rsidRPr="008B0024">
        <w:rPr>
          <w:b/>
          <w:sz w:val="22"/>
          <w:szCs w:val="22"/>
        </w:rPr>
        <w:t xml:space="preserve">Приложение к Анкета Участника закупки – </w:t>
      </w:r>
    </w:p>
    <w:p w:rsidR="008B0024" w:rsidRPr="008B0024" w:rsidRDefault="008B0024" w:rsidP="008B0024">
      <w:pPr>
        <w:autoSpaceDE w:val="0"/>
        <w:autoSpaceDN w:val="0"/>
        <w:adjustRightInd w:val="0"/>
        <w:spacing w:after="0"/>
        <w:ind w:firstLine="567"/>
        <w:rPr>
          <w:b/>
          <w:sz w:val="22"/>
          <w:szCs w:val="22"/>
        </w:rPr>
      </w:pPr>
    </w:p>
    <w:p w:rsidR="008B0024" w:rsidRPr="008B0024" w:rsidRDefault="008B0024" w:rsidP="008B0024">
      <w:pPr>
        <w:autoSpaceDE w:val="0"/>
        <w:autoSpaceDN w:val="0"/>
        <w:adjustRightInd w:val="0"/>
        <w:spacing w:after="0"/>
        <w:ind w:firstLine="567"/>
        <w:rPr>
          <w:b/>
          <w:sz w:val="22"/>
          <w:szCs w:val="22"/>
        </w:rPr>
      </w:pPr>
      <w:r w:rsidRPr="008B0024">
        <w:rPr>
          <w:b/>
          <w:sz w:val="22"/>
          <w:szCs w:val="22"/>
        </w:rPr>
        <w:t>Перечень публичных должностных лиц</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8B0024">
          <w:rPr>
            <w:sz w:val="22"/>
            <w:szCs w:val="22"/>
          </w:rPr>
          <w:t>Конвенцией</w:t>
        </w:r>
      </w:hyperlink>
      <w:r w:rsidRPr="008B002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Российская Федерация ратифицировала </w:t>
      </w:r>
      <w:hyperlink r:id="rId19" w:history="1">
        <w:r w:rsidRPr="008B0024">
          <w:rPr>
            <w:sz w:val="22"/>
            <w:szCs w:val="22"/>
          </w:rPr>
          <w:t>Конвенцию</w:t>
        </w:r>
      </w:hyperlink>
      <w:r w:rsidRPr="008B0024">
        <w:rPr>
          <w:sz w:val="22"/>
          <w:szCs w:val="22"/>
        </w:rPr>
        <w:t xml:space="preserve"> ООН против коррупции в 2006 году (8 марта 2006 года принят Федеральный </w:t>
      </w:r>
      <w:hyperlink r:id="rId20" w:history="1">
        <w:r w:rsidRPr="008B0024">
          <w:rPr>
            <w:sz w:val="22"/>
            <w:szCs w:val="22"/>
          </w:rPr>
          <w:t>закон</w:t>
        </w:r>
      </w:hyperlink>
      <w:r w:rsidRPr="008B0024">
        <w:rPr>
          <w:sz w:val="22"/>
          <w:szCs w:val="22"/>
        </w:rPr>
        <w:t xml:space="preserve"> № 40-ФЗ "О ратификации Конвенции Организации Объединенных Наций против коррупции).</w:t>
      </w:r>
    </w:p>
    <w:p w:rsidR="008B0024" w:rsidRPr="008B0024" w:rsidRDefault="008B0024" w:rsidP="008B0024">
      <w:pPr>
        <w:widowControl w:val="0"/>
        <w:autoSpaceDE w:val="0"/>
        <w:autoSpaceDN w:val="0"/>
        <w:adjustRightInd w:val="0"/>
        <w:spacing w:after="0"/>
        <w:ind w:firstLine="567"/>
        <w:rPr>
          <w:rFonts w:eastAsia="Calibri"/>
          <w:sz w:val="22"/>
          <w:szCs w:val="22"/>
          <w:lang w:eastAsia="en-US"/>
        </w:rPr>
      </w:pPr>
      <w:r w:rsidRPr="008B002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B0024" w:rsidRPr="008B0024" w:rsidRDefault="008B0024" w:rsidP="008B0024">
      <w:pPr>
        <w:spacing w:after="0"/>
        <w:ind w:firstLine="567"/>
        <w:rPr>
          <w:sz w:val="22"/>
          <w:szCs w:val="22"/>
        </w:rPr>
      </w:pPr>
      <w:r w:rsidRPr="008B0024">
        <w:rPr>
          <w:b/>
          <w:sz w:val="22"/>
          <w:szCs w:val="22"/>
        </w:rPr>
        <w:t>1. ПУБЛИЧНОЕ ДОЛЖНОСТНОЕ ЛИЦО (ПДЛ)</w:t>
      </w:r>
      <w:r w:rsidRPr="008B002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B0024" w:rsidRPr="008B0024" w:rsidRDefault="008B0024" w:rsidP="008B0024">
      <w:pPr>
        <w:spacing w:after="0"/>
        <w:ind w:firstLine="567"/>
        <w:rPr>
          <w:sz w:val="22"/>
          <w:szCs w:val="22"/>
        </w:rPr>
      </w:pPr>
      <w:r w:rsidRPr="008B0024">
        <w:rPr>
          <w:b/>
          <w:sz w:val="22"/>
          <w:szCs w:val="22"/>
        </w:rPr>
        <w:t>2.</w:t>
      </w:r>
      <w:r w:rsidRPr="008B0024">
        <w:rPr>
          <w:sz w:val="22"/>
          <w:szCs w:val="22"/>
        </w:rPr>
        <w:t xml:space="preserve"> </w:t>
      </w:r>
      <w:r w:rsidRPr="008B0024">
        <w:rPr>
          <w:b/>
          <w:sz w:val="22"/>
          <w:szCs w:val="22"/>
        </w:rPr>
        <w:t>ИНОСТРАННОЕ ПУБЛИЧНОЕ ДОЛЖНОСТНОЕ ЛИЦО (ИПДЛ)</w:t>
      </w:r>
      <w:r w:rsidRPr="008B002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B0024" w:rsidRPr="008B0024" w:rsidRDefault="008B0024" w:rsidP="008B0024">
      <w:pPr>
        <w:spacing w:after="0"/>
        <w:ind w:firstLine="567"/>
        <w:rPr>
          <w:sz w:val="22"/>
          <w:szCs w:val="22"/>
        </w:rPr>
      </w:pPr>
      <w:r w:rsidRPr="008B002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B0024">
        <w:rPr>
          <w:sz w:val="22"/>
          <w:szCs w:val="22"/>
        </w:rPr>
        <w:t>Вольфсбергской</w:t>
      </w:r>
      <w:proofErr w:type="spellEnd"/>
      <w:r w:rsidRPr="008B002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w:t>
      </w:r>
      <w:r w:rsidRPr="008B0024">
        <w:rPr>
          <w:sz w:val="22"/>
          <w:szCs w:val="22"/>
        </w:rPr>
        <w:lastRenderedPageBreak/>
        <w:t xml:space="preserve">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B0024" w:rsidRPr="008B0024" w:rsidRDefault="008B0024" w:rsidP="008B0024">
      <w:pPr>
        <w:spacing w:after="0"/>
        <w:ind w:firstLine="567"/>
        <w:rPr>
          <w:sz w:val="22"/>
          <w:szCs w:val="22"/>
        </w:rPr>
      </w:pPr>
      <w:r w:rsidRPr="008B0024">
        <w:rPr>
          <w:b/>
          <w:sz w:val="22"/>
          <w:szCs w:val="22"/>
        </w:rPr>
        <w:t>3. РОССИЙСКИЕ ПУБЛИЧНЫЕ ДОЛЖНОСТНЫЕ ЛИЦА (РПДЛ)</w:t>
      </w:r>
      <w:r w:rsidRPr="008B002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B0024" w:rsidRPr="008B0024" w:rsidRDefault="008B0024" w:rsidP="008B0024">
      <w:pPr>
        <w:spacing w:after="0"/>
        <w:ind w:firstLine="567"/>
        <w:rPr>
          <w:sz w:val="22"/>
          <w:szCs w:val="22"/>
        </w:rPr>
      </w:pPr>
      <w:r w:rsidRPr="008B002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B0024" w:rsidRPr="008B0024" w:rsidRDefault="008B0024" w:rsidP="008B0024">
      <w:pPr>
        <w:autoSpaceDE w:val="0"/>
        <w:autoSpaceDN w:val="0"/>
        <w:adjustRightInd w:val="0"/>
        <w:spacing w:after="0"/>
        <w:ind w:firstLine="567"/>
        <w:rPr>
          <w:sz w:val="22"/>
          <w:szCs w:val="22"/>
        </w:rPr>
      </w:pPr>
      <w:r w:rsidRPr="008B0024">
        <w:rPr>
          <w:sz w:val="22"/>
          <w:szCs w:val="22"/>
        </w:rPr>
        <w:t xml:space="preserve"> </w:t>
      </w:r>
      <w:bookmarkStart w:id="207" w:name="Par54"/>
      <w:bookmarkEnd w:id="207"/>
      <w:r w:rsidRPr="008B0024">
        <w:rPr>
          <w:b/>
          <w:sz w:val="22"/>
          <w:szCs w:val="22"/>
        </w:rPr>
        <w:t>4. МЕЖДУНАРОДНОЕ ПУБЛИЧНОЕ ДОЛЖНОСТНОЕ ЛИЦО (МПДЛ</w:t>
      </w:r>
      <w:r w:rsidRPr="008B002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B0024" w:rsidRPr="008B0024" w:rsidRDefault="008B0024" w:rsidP="008B0024">
      <w:pPr>
        <w:spacing w:after="0"/>
        <w:ind w:firstLine="567"/>
        <w:rPr>
          <w:sz w:val="22"/>
          <w:szCs w:val="22"/>
        </w:rPr>
      </w:pPr>
      <w:r w:rsidRPr="008B0024">
        <w:rPr>
          <w:b/>
          <w:sz w:val="22"/>
          <w:szCs w:val="22"/>
        </w:rPr>
        <w:t>5. ЛИЦО, СВЯЗАННОЕ С ПДЛ</w:t>
      </w:r>
      <w:r w:rsidRPr="008B002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8B0024" w:rsidRPr="008B0024" w:rsidRDefault="008B0024" w:rsidP="008B0024">
      <w:pPr>
        <w:ind w:firstLine="567"/>
        <w:rPr>
          <w:sz w:val="22"/>
          <w:szCs w:val="22"/>
        </w:rPr>
      </w:pPr>
      <w:r w:rsidRPr="008B0024">
        <w:rPr>
          <w:b/>
          <w:sz w:val="22"/>
          <w:szCs w:val="22"/>
        </w:rPr>
        <w:t>6. МЕЖДУНАРОДНЫЕ ОРГАНИЗАЦИИ</w:t>
      </w:r>
      <w:r w:rsidRPr="008B002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w:t>
      </w:r>
      <w:r w:rsidRPr="008B0024">
        <w:rPr>
          <w:sz w:val="22"/>
          <w:szCs w:val="22"/>
        </w:rPr>
        <w:lastRenderedPageBreak/>
        <w:t>военные международные организации, такие как НАТО, и экономические организации, такие как Всемирная торговая организация или АСЕАН, и т</w:t>
      </w:r>
    </w:p>
    <w:p w:rsidR="008B0024" w:rsidRPr="008B0024" w:rsidRDefault="008B0024" w:rsidP="008B0024">
      <w:pPr>
        <w:widowControl w:val="0"/>
        <w:autoSpaceDE w:val="0"/>
        <w:autoSpaceDN w:val="0"/>
        <w:adjustRightInd w:val="0"/>
        <w:spacing w:after="0"/>
        <w:ind w:firstLine="540"/>
        <w:outlineLvl w:val="3"/>
        <w:rPr>
          <w:rFonts w:eastAsia="Calibri"/>
          <w:sz w:val="22"/>
          <w:szCs w:val="22"/>
          <w:lang w:eastAsia="en-US"/>
        </w:rPr>
      </w:pPr>
      <w:r w:rsidRPr="008B0024">
        <w:rPr>
          <w:rFonts w:eastAsia="Calibri"/>
          <w:sz w:val="22"/>
          <w:szCs w:val="22"/>
          <w:lang w:eastAsia="en-US"/>
        </w:rPr>
        <w:br w:type="page"/>
      </w:r>
    </w:p>
    <w:p w:rsidR="008B0024" w:rsidRPr="008B0024" w:rsidRDefault="008B0024" w:rsidP="008B0024">
      <w:pPr>
        <w:keepNext/>
        <w:tabs>
          <w:tab w:val="num" w:pos="576"/>
        </w:tabs>
        <w:ind w:left="576" w:hanging="576"/>
        <w:jc w:val="center"/>
        <w:outlineLvl w:val="1"/>
        <w:rPr>
          <w:b/>
          <w:bCs/>
          <w:sz w:val="22"/>
          <w:szCs w:val="22"/>
        </w:rPr>
      </w:pPr>
      <w:bookmarkStart w:id="208" w:name="_Toc61602011"/>
      <w:r w:rsidRPr="008B0024">
        <w:rPr>
          <w:b/>
          <w:bCs/>
          <w:sz w:val="22"/>
          <w:szCs w:val="22"/>
        </w:rPr>
        <w:lastRenderedPageBreak/>
        <w:t>ФОРМА 4. ТЕХНИЧЕСКОЕ ПРЕДЛОЖЕНИЕ</w:t>
      </w:r>
      <w:bookmarkEnd w:id="208"/>
    </w:p>
    <w:p w:rsidR="008B0024" w:rsidRPr="008B0024" w:rsidRDefault="008B0024" w:rsidP="008B0024">
      <w:pPr>
        <w:jc w:val="center"/>
        <w:rPr>
          <w:sz w:val="22"/>
          <w:szCs w:val="22"/>
        </w:rPr>
      </w:pPr>
    </w:p>
    <w:p w:rsidR="008B0024" w:rsidRPr="008B0024" w:rsidRDefault="008B0024" w:rsidP="008B0024">
      <w:pPr>
        <w:widowControl w:val="0"/>
        <w:tabs>
          <w:tab w:val="left" w:pos="1080"/>
        </w:tabs>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left"/>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r w:rsidRPr="008B0024">
        <w:rPr>
          <w:sz w:val="22"/>
          <w:szCs w:val="22"/>
        </w:rPr>
        <w:br/>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center"/>
        <w:rPr>
          <w:b/>
          <w:sz w:val="22"/>
          <w:szCs w:val="22"/>
        </w:rPr>
      </w:pPr>
      <w:r w:rsidRPr="008B0024">
        <w:rPr>
          <w:b/>
          <w:sz w:val="22"/>
          <w:szCs w:val="22"/>
        </w:rPr>
        <w:t>Техническое предложение на выполнение работ</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rPr>
          <w:color w:val="000000"/>
          <w:sz w:val="22"/>
          <w:szCs w:val="22"/>
        </w:rPr>
      </w:pPr>
      <w:r w:rsidRPr="008B0024">
        <w:rPr>
          <w:color w:val="000000"/>
          <w:sz w:val="22"/>
          <w:szCs w:val="22"/>
        </w:rPr>
        <w:t>Наименование и адрес Участника запроса предложений: _________________________________</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rPr>
          <w:i/>
          <w:color w:val="000000"/>
          <w:sz w:val="22"/>
          <w:szCs w:val="22"/>
        </w:rPr>
      </w:pPr>
      <w:r w:rsidRPr="008B002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143" w:type="dxa"/>
          </w:tcPr>
          <w:p w:rsidR="008B0024" w:rsidRPr="008B0024" w:rsidRDefault="008B0024" w:rsidP="008B0024">
            <w:pPr>
              <w:widowControl w:val="0"/>
              <w:tabs>
                <w:tab w:val="left" w:pos="1080"/>
              </w:tabs>
              <w:spacing w:after="0"/>
              <w:rPr>
                <w:sz w:val="22"/>
                <w:szCs w:val="22"/>
              </w:rPr>
            </w:pPr>
          </w:p>
        </w:tc>
        <w:tc>
          <w:tcPr>
            <w:tcW w:w="4820"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143" w:type="dxa"/>
          </w:tcPr>
          <w:p w:rsidR="008B0024" w:rsidRPr="008B0024" w:rsidRDefault="008B0024" w:rsidP="008B0024">
            <w:pPr>
              <w:widowControl w:val="0"/>
              <w:tabs>
                <w:tab w:val="left" w:pos="1080"/>
              </w:tabs>
              <w:spacing w:after="0"/>
              <w:rPr>
                <w:sz w:val="22"/>
                <w:szCs w:val="22"/>
              </w:rPr>
            </w:pPr>
          </w:p>
        </w:tc>
        <w:tc>
          <w:tcPr>
            <w:tcW w:w="482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bookmarkStart w:id="209" w:name="_Toc247081500"/>
    </w:p>
    <w:p w:rsidR="008B0024" w:rsidRPr="008B0024" w:rsidRDefault="008B0024" w:rsidP="008B0024">
      <w:pPr>
        <w:widowControl w:val="0"/>
        <w:tabs>
          <w:tab w:val="left" w:pos="1080"/>
        </w:tabs>
        <w:spacing w:after="0"/>
        <w:rPr>
          <w:b/>
          <w:sz w:val="22"/>
          <w:szCs w:val="22"/>
        </w:rPr>
      </w:pPr>
      <w:r w:rsidRPr="008B0024">
        <w:rPr>
          <w:b/>
          <w:sz w:val="22"/>
          <w:szCs w:val="22"/>
        </w:rPr>
        <w:t>М.П.</w:t>
      </w:r>
      <w:bookmarkEnd w:id="209"/>
    </w:p>
    <w:p w:rsidR="008B0024" w:rsidRPr="008B0024" w:rsidRDefault="008B0024" w:rsidP="008B0024">
      <w:pPr>
        <w:widowControl w:val="0"/>
        <w:tabs>
          <w:tab w:val="left" w:pos="1080"/>
        </w:tabs>
        <w:spacing w:after="0"/>
        <w:rPr>
          <w:b/>
          <w:sz w:val="22"/>
          <w:szCs w:val="22"/>
        </w:rPr>
      </w:pPr>
      <w:bookmarkStart w:id="210" w:name="_Toc247081501"/>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Инструкции по заполнению</w:t>
      </w:r>
      <w:bookmarkEnd w:id="210"/>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Участник приводит номер и дату письма о подаче оферты, приложением к которому является данное техническое предложение.</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33"/>
        </w:numPr>
        <w:suppressAutoHyphens/>
        <w:spacing w:before="120" w:after="0"/>
        <w:ind w:firstLine="601"/>
        <w:rPr>
          <w:sz w:val="22"/>
          <w:szCs w:val="22"/>
        </w:rPr>
      </w:pPr>
      <w:r w:rsidRPr="008B002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11" w:name="_Toc119343918"/>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2" w:name="_Toc507418006"/>
      <w:bookmarkStart w:id="213" w:name="_Toc475438334"/>
      <w:bookmarkStart w:id="214" w:name="_Toc436140128"/>
      <w:bookmarkStart w:id="215" w:name="_Toc307936261"/>
      <w:bookmarkStart w:id="216" w:name="_Toc61602012"/>
      <w:bookmarkEnd w:id="211"/>
      <w:r w:rsidRPr="008B0024">
        <w:rPr>
          <w:b/>
          <w:bCs/>
          <w:sz w:val="22"/>
          <w:szCs w:val="22"/>
        </w:rPr>
        <w:lastRenderedPageBreak/>
        <w:t>ФОРМА 5.</w:t>
      </w:r>
      <w:bookmarkEnd w:id="212"/>
      <w:bookmarkEnd w:id="213"/>
      <w:bookmarkEnd w:id="214"/>
      <w:bookmarkEnd w:id="215"/>
      <w:r w:rsidRPr="008B0024">
        <w:rPr>
          <w:b/>
          <w:bCs/>
          <w:sz w:val="22"/>
          <w:szCs w:val="22"/>
        </w:rPr>
        <w:t xml:space="preserve"> СПРАВКА ОБ ОПЫТЕ ВЫПОЛНЕНИЯ АНАЛОГИЧНЫХ ДОГОВОРОВ</w:t>
      </w:r>
      <w:bookmarkEnd w:id="216"/>
    </w:p>
    <w:p w:rsidR="008B0024" w:rsidRPr="008B0024" w:rsidRDefault="008B0024" w:rsidP="008B0024">
      <w:pPr>
        <w:keepNext/>
        <w:tabs>
          <w:tab w:val="num" w:pos="576"/>
        </w:tabs>
        <w:ind w:left="576" w:hanging="576"/>
        <w:jc w:val="center"/>
        <w:outlineLvl w:val="1"/>
        <w:rPr>
          <w:b/>
          <w:bCs/>
          <w:sz w:val="22"/>
          <w:szCs w:val="22"/>
        </w:rPr>
      </w:pPr>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r w:rsidRPr="008B0024">
        <w:rPr>
          <w:b/>
          <w:sz w:val="22"/>
          <w:szCs w:val="22"/>
        </w:rPr>
        <w:t>Справка об опыте выполнения аналогичных по характеру и объему работ</w:t>
      </w:r>
    </w:p>
    <w:p w:rsidR="008B0024" w:rsidRPr="008B0024" w:rsidRDefault="008B0024" w:rsidP="008B0024">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8B0024" w:rsidRPr="008B0024" w:rsidTr="004354D6">
        <w:trPr>
          <w:cantSplit/>
          <w:trHeight w:val="423"/>
          <w:tblHeader/>
        </w:trPr>
        <w:tc>
          <w:tcPr>
            <w:tcW w:w="527" w:type="dxa"/>
            <w:vMerge w:val="restart"/>
          </w:tcPr>
          <w:p w:rsidR="008B0024" w:rsidRPr="008B0024" w:rsidRDefault="008B0024" w:rsidP="008B0024">
            <w:pPr>
              <w:widowControl w:val="0"/>
              <w:spacing w:after="0"/>
              <w:rPr>
                <w:sz w:val="22"/>
                <w:szCs w:val="22"/>
              </w:rPr>
            </w:pPr>
            <w:r w:rsidRPr="008B0024">
              <w:rPr>
                <w:sz w:val="22"/>
                <w:szCs w:val="22"/>
              </w:rPr>
              <w:t>№п/п</w:t>
            </w:r>
          </w:p>
        </w:tc>
        <w:tc>
          <w:tcPr>
            <w:tcW w:w="2133" w:type="dxa"/>
            <w:vMerge w:val="restart"/>
          </w:tcPr>
          <w:p w:rsidR="008B0024" w:rsidRPr="008B0024" w:rsidRDefault="008B0024" w:rsidP="008B0024">
            <w:pPr>
              <w:widowControl w:val="0"/>
              <w:spacing w:after="0"/>
              <w:rPr>
                <w:sz w:val="22"/>
                <w:szCs w:val="22"/>
              </w:rPr>
            </w:pPr>
            <w:r w:rsidRPr="008B0024">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8B0024" w:rsidRPr="008B0024" w:rsidRDefault="008B0024" w:rsidP="008B0024">
            <w:pPr>
              <w:widowControl w:val="0"/>
              <w:spacing w:after="0"/>
              <w:rPr>
                <w:sz w:val="22"/>
                <w:szCs w:val="22"/>
              </w:rPr>
            </w:pPr>
            <w:r w:rsidRPr="008B0024">
              <w:rPr>
                <w:sz w:val="22"/>
                <w:szCs w:val="22"/>
              </w:rPr>
              <w:t>Заказчик (наименование, адрес, контактное лицо, контактные телефоны)</w:t>
            </w:r>
          </w:p>
        </w:tc>
        <w:tc>
          <w:tcPr>
            <w:tcW w:w="1275" w:type="dxa"/>
            <w:vMerge w:val="restart"/>
          </w:tcPr>
          <w:p w:rsidR="008B0024" w:rsidRPr="008B0024" w:rsidRDefault="008B0024" w:rsidP="008B0024">
            <w:pPr>
              <w:widowControl w:val="0"/>
              <w:spacing w:after="0"/>
              <w:rPr>
                <w:sz w:val="22"/>
                <w:szCs w:val="22"/>
              </w:rPr>
            </w:pPr>
            <w:r w:rsidRPr="008B0024">
              <w:rPr>
                <w:sz w:val="22"/>
                <w:szCs w:val="22"/>
              </w:rPr>
              <w:t xml:space="preserve">Предмет договора, вид работ </w:t>
            </w:r>
            <w:r w:rsidRPr="008B0024">
              <w:rPr>
                <w:bCs/>
                <w:iCs/>
                <w:sz w:val="22"/>
                <w:szCs w:val="22"/>
              </w:rPr>
              <w:t>(объем и состав работ, описание основных условий договора)</w:t>
            </w:r>
          </w:p>
        </w:tc>
        <w:tc>
          <w:tcPr>
            <w:tcW w:w="4253" w:type="dxa"/>
            <w:gridSpan w:val="3"/>
          </w:tcPr>
          <w:p w:rsidR="008B0024" w:rsidRPr="008B0024" w:rsidRDefault="008B0024" w:rsidP="008B0024">
            <w:pPr>
              <w:widowControl w:val="0"/>
              <w:spacing w:after="0"/>
              <w:jc w:val="center"/>
              <w:rPr>
                <w:sz w:val="22"/>
                <w:szCs w:val="22"/>
              </w:rPr>
            </w:pPr>
            <w:r w:rsidRPr="008B0024">
              <w:rPr>
                <w:sz w:val="22"/>
                <w:szCs w:val="22"/>
              </w:rPr>
              <w:t>Сумма по договору, рублей</w:t>
            </w:r>
          </w:p>
        </w:tc>
        <w:tc>
          <w:tcPr>
            <w:tcW w:w="1276" w:type="dxa"/>
            <w:shd w:val="clear" w:color="auto" w:fill="auto"/>
          </w:tcPr>
          <w:p w:rsidR="008B0024" w:rsidRPr="008B0024" w:rsidRDefault="008B0024" w:rsidP="008B0024">
            <w:pPr>
              <w:widowControl w:val="0"/>
              <w:spacing w:after="0"/>
              <w:jc w:val="left"/>
              <w:rPr>
                <w:sz w:val="22"/>
                <w:szCs w:val="22"/>
              </w:rPr>
            </w:pPr>
          </w:p>
        </w:tc>
      </w:tr>
      <w:tr w:rsidR="008B0024" w:rsidRPr="008B0024" w:rsidTr="004354D6">
        <w:trPr>
          <w:cantSplit/>
          <w:trHeight w:val="1603"/>
          <w:tblHeader/>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jc w:val="left"/>
              <w:rPr>
                <w:sz w:val="22"/>
                <w:szCs w:val="22"/>
              </w:rPr>
            </w:pPr>
            <w:r w:rsidRPr="008B0024">
              <w:rPr>
                <w:sz w:val="22"/>
                <w:szCs w:val="22"/>
              </w:rPr>
              <w:t>Общая сумма по договору</w:t>
            </w:r>
          </w:p>
        </w:tc>
        <w:tc>
          <w:tcPr>
            <w:tcW w:w="1701" w:type="dxa"/>
          </w:tcPr>
          <w:p w:rsidR="008B0024" w:rsidRPr="008B0024" w:rsidRDefault="008B0024" w:rsidP="008B0024">
            <w:pPr>
              <w:widowControl w:val="0"/>
              <w:spacing w:after="0"/>
              <w:jc w:val="left"/>
              <w:rPr>
                <w:sz w:val="22"/>
                <w:szCs w:val="22"/>
              </w:rPr>
            </w:pPr>
            <w:r w:rsidRPr="008B0024">
              <w:rPr>
                <w:sz w:val="22"/>
                <w:szCs w:val="22"/>
              </w:rPr>
              <w:t>Номенклатура и объемы работ, соответствующие объемам, указанным в ТЗ</w:t>
            </w:r>
          </w:p>
        </w:tc>
        <w:tc>
          <w:tcPr>
            <w:tcW w:w="1276" w:type="dxa"/>
          </w:tcPr>
          <w:p w:rsidR="008B0024" w:rsidRPr="008B0024" w:rsidRDefault="008B0024" w:rsidP="008B0024">
            <w:pPr>
              <w:widowControl w:val="0"/>
              <w:spacing w:after="0"/>
              <w:rPr>
                <w:sz w:val="22"/>
                <w:szCs w:val="22"/>
              </w:rPr>
            </w:pPr>
            <w:r w:rsidRPr="008B0024">
              <w:rPr>
                <w:sz w:val="22"/>
                <w:szCs w:val="22"/>
              </w:rPr>
              <w:t>Сумма работ</w:t>
            </w:r>
          </w:p>
        </w:tc>
        <w:tc>
          <w:tcPr>
            <w:tcW w:w="1276" w:type="dxa"/>
          </w:tcPr>
          <w:p w:rsidR="008B0024" w:rsidRPr="008B0024" w:rsidRDefault="008B0024" w:rsidP="008B0024">
            <w:pPr>
              <w:widowControl w:val="0"/>
              <w:spacing w:after="0"/>
              <w:rPr>
                <w:sz w:val="22"/>
                <w:szCs w:val="22"/>
              </w:rPr>
            </w:pPr>
            <w:r w:rsidRPr="008B0024">
              <w:rPr>
                <w:sz w:val="22"/>
                <w:szCs w:val="22"/>
              </w:rPr>
              <w:t>Примечания</w:t>
            </w:r>
          </w:p>
        </w:tc>
      </w:tr>
      <w:tr w:rsidR="008B0024" w:rsidRPr="008B0024" w:rsidTr="004354D6">
        <w:trPr>
          <w:cantSplit/>
          <w:trHeight w:val="175"/>
        </w:trPr>
        <w:tc>
          <w:tcPr>
            <w:tcW w:w="527" w:type="dxa"/>
            <w:vMerge w:val="restart"/>
          </w:tcPr>
          <w:p w:rsidR="008B0024" w:rsidRPr="008B0024" w:rsidRDefault="008B0024" w:rsidP="008B0024">
            <w:pPr>
              <w:widowControl w:val="0"/>
              <w:spacing w:after="0"/>
              <w:rPr>
                <w:sz w:val="22"/>
                <w:szCs w:val="22"/>
              </w:rPr>
            </w:pPr>
            <w:r w:rsidRPr="008B0024">
              <w:rPr>
                <w:sz w:val="22"/>
                <w:szCs w:val="22"/>
              </w:rPr>
              <w:t>1</w:t>
            </w:r>
          </w:p>
        </w:tc>
        <w:tc>
          <w:tcPr>
            <w:tcW w:w="2133"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275"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r>
      <w:tr w:rsidR="008B0024" w:rsidRPr="008B0024" w:rsidTr="004354D6">
        <w:trPr>
          <w:cantSplit/>
          <w:trHeight w:val="73"/>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r>
      <w:tr w:rsidR="008B0024" w:rsidRPr="008B0024" w:rsidTr="004354D6">
        <w:trPr>
          <w:cantSplit/>
          <w:trHeight w:val="175"/>
        </w:trPr>
        <w:tc>
          <w:tcPr>
            <w:tcW w:w="527" w:type="dxa"/>
            <w:vMerge w:val="restart"/>
          </w:tcPr>
          <w:p w:rsidR="008B0024" w:rsidRPr="008B0024" w:rsidRDefault="008B0024" w:rsidP="008B0024">
            <w:pPr>
              <w:widowControl w:val="0"/>
              <w:spacing w:after="0"/>
              <w:rPr>
                <w:sz w:val="22"/>
                <w:szCs w:val="22"/>
              </w:rPr>
            </w:pPr>
            <w:r w:rsidRPr="008B0024">
              <w:rPr>
                <w:sz w:val="22"/>
                <w:szCs w:val="22"/>
              </w:rPr>
              <w:t>…</w:t>
            </w:r>
          </w:p>
        </w:tc>
        <w:tc>
          <w:tcPr>
            <w:tcW w:w="2133"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275" w:type="dxa"/>
            <w:vMerge w:val="restart"/>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val="restart"/>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vMerge/>
          </w:tcPr>
          <w:p w:rsidR="008B0024" w:rsidRPr="008B0024" w:rsidRDefault="008B0024" w:rsidP="008B0024">
            <w:pPr>
              <w:widowControl w:val="0"/>
              <w:spacing w:after="0"/>
              <w:rPr>
                <w:sz w:val="22"/>
                <w:szCs w:val="22"/>
              </w:rPr>
            </w:pPr>
          </w:p>
        </w:tc>
        <w:tc>
          <w:tcPr>
            <w:tcW w:w="2133"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275" w:type="dxa"/>
            <w:vMerge/>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vMerge/>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6487" w:type="dxa"/>
            <w:gridSpan w:val="5"/>
          </w:tcPr>
          <w:p w:rsidR="008B0024" w:rsidRPr="008B0024" w:rsidRDefault="008B0024" w:rsidP="008B0024">
            <w:pPr>
              <w:widowControl w:val="0"/>
              <w:spacing w:after="0"/>
              <w:rPr>
                <w:sz w:val="22"/>
                <w:szCs w:val="22"/>
              </w:rPr>
            </w:pPr>
            <w:r w:rsidRPr="008B0024">
              <w:rPr>
                <w:b/>
                <w:sz w:val="22"/>
                <w:szCs w:val="22"/>
              </w:rPr>
              <w:t>ИТОГО за полный год [</w:t>
            </w:r>
            <w:r w:rsidRPr="008B0024">
              <w:rPr>
                <w:b/>
                <w:i/>
                <w:sz w:val="22"/>
                <w:szCs w:val="22"/>
              </w:rPr>
              <w:t xml:space="preserve">указать год, например, </w:t>
            </w:r>
            <w:r w:rsidRPr="008B0024">
              <w:rPr>
                <w:b/>
                <w:i/>
                <w:color w:val="FF0000"/>
                <w:sz w:val="22"/>
                <w:szCs w:val="22"/>
              </w:rPr>
              <w:t>«2020»</w:t>
            </w:r>
            <w:r w:rsidRPr="008B0024">
              <w:rPr>
                <w:b/>
                <w:color w:val="FF0000"/>
                <w:sz w:val="22"/>
                <w:szCs w:val="22"/>
              </w:rPr>
              <w:t>]</w:t>
            </w: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r w:rsidRPr="008B0024">
              <w:rPr>
                <w:sz w:val="22"/>
                <w:szCs w:val="22"/>
              </w:rPr>
              <w:t>1</w:t>
            </w: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r w:rsidRPr="008B0024">
              <w:rPr>
                <w:sz w:val="22"/>
                <w:szCs w:val="22"/>
              </w:rPr>
              <w:t>….</w:t>
            </w: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527" w:type="dxa"/>
          </w:tcPr>
          <w:p w:rsidR="008B0024" w:rsidRPr="008B0024" w:rsidRDefault="008B0024" w:rsidP="008B0024">
            <w:pPr>
              <w:widowControl w:val="0"/>
              <w:spacing w:after="0"/>
              <w:rPr>
                <w:sz w:val="22"/>
                <w:szCs w:val="22"/>
              </w:rPr>
            </w:pPr>
          </w:p>
        </w:tc>
        <w:tc>
          <w:tcPr>
            <w:tcW w:w="2133"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5"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Height w:val="225"/>
        </w:trPr>
        <w:tc>
          <w:tcPr>
            <w:tcW w:w="6487" w:type="dxa"/>
            <w:gridSpan w:val="5"/>
          </w:tcPr>
          <w:p w:rsidR="008B0024" w:rsidRPr="008B0024" w:rsidRDefault="008B0024" w:rsidP="008B0024">
            <w:pPr>
              <w:widowControl w:val="0"/>
              <w:spacing w:after="0"/>
              <w:rPr>
                <w:sz w:val="22"/>
                <w:szCs w:val="22"/>
              </w:rPr>
            </w:pPr>
            <w:r w:rsidRPr="008B0024">
              <w:rPr>
                <w:b/>
                <w:sz w:val="22"/>
                <w:szCs w:val="22"/>
              </w:rPr>
              <w:t>ИТОГО за полный год [</w:t>
            </w:r>
            <w:r w:rsidRPr="008B0024">
              <w:rPr>
                <w:b/>
                <w:i/>
                <w:sz w:val="22"/>
                <w:szCs w:val="22"/>
              </w:rPr>
              <w:t xml:space="preserve">указать год, например, </w:t>
            </w:r>
            <w:r w:rsidRPr="008B0024">
              <w:rPr>
                <w:b/>
                <w:i/>
                <w:color w:val="FF0000"/>
                <w:sz w:val="22"/>
                <w:szCs w:val="22"/>
              </w:rPr>
              <w:t>«2021»</w:t>
            </w:r>
            <w:r w:rsidRPr="008B0024">
              <w:rPr>
                <w:b/>
                <w:color w:val="FF0000"/>
                <w:sz w:val="22"/>
                <w:szCs w:val="22"/>
              </w:rPr>
              <w:t>]</w:t>
            </w:r>
          </w:p>
        </w:tc>
        <w:tc>
          <w:tcPr>
            <w:tcW w:w="1701"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c>
          <w:tcPr>
            <w:tcW w:w="1276" w:type="dxa"/>
          </w:tcPr>
          <w:p w:rsidR="008B0024" w:rsidRPr="008B0024" w:rsidRDefault="008B0024" w:rsidP="008B0024">
            <w:pPr>
              <w:widowControl w:val="0"/>
              <w:spacing w:after="0"/>
              <w:rPr>
                <w:sz w:val="22"/>
                <w:szCs w:val="22"/>
              </w:rPr>
            </w:pPr>
          </w:p>
        </w:tc>
      </w:tr>
      <w:tr w:rsidR="008B0024" w:rsidRPr="008B0024" w:rsidTr="004354D6">
        <w:trPr>
          <w:cantSplit/>
        </w:trPr>
        <w:tc>
          <w:tcPr>
            <w:tcW w:w="5211" w:type="dxa"/>
            <w:gridSpan w:val="4"/>
          </w:tcPr>
          <w:p w:rsidR="008B0024" w:rsidRPr="008B0024" w:rsidRDefault="008B0024" w:rsidP="008B0024">
            <w:pPr>
              <w:widowControl w:val="0"/>
              <w:spacing w:after="0"/>
              <w:rPr>
                <w:b/>
                <w:sz w:val="22"/>
                <w:szCs w:val="22"/>
              </w:rPr>
            </w:pPr>
            <w:r w:rsidRPr="008B0024">
              <w:rPr>
                <w:b/>
                <w:sz w:val="22"/>
                <w:szCs w:val="22"/>
              </w:rPr>
              <w:t xml:space="preserve">ИТОГО </w:t>
            </w:r>
          </w:p>
        </w:tc>
        <w:tc>
          <w:tcPr>
            <w:tcW w:w="1276" w:type="dxa"/>
          </w:tcPr>
          <w:p w:rsidR="008B0024" w:rsidRPr="008B0024" w:rsidRDefault="008B0024" w:rsidP="008B0024">
            <w:pPr>
              <w:widowControl w:val="0"/>
              <w:spacing w:after="0"/>
              <w:rPr>
                <w:b/>
                <w:sz w:val="22"/>
                <w:szCs w:val="22"/>
              </w:rPr>
            </w:pPr>
          </w:p>
        </w:tc>
        <w:tc>
          <w:tcPr>
            <w:tcW w:w="1701" w:type="dxa"/>
          </w:tcPr>
          <w:p w:rsidR="008B0024" w:rsidRPr="008B0024" w:rsidRDefault="008B0024" w:rsidP="008B0024">
            <w:pPr>
              <w:widowControl w:val="0"/>
              <w:spacing w:after="0"/>
              <w:rPr>
                <w:b/>
                <w:sz w:val="22"/>
                <w:szCs w:val="22"/>
              </w:rPr>
            </w:pPr>
          </w:p>
        </w:tc>
        <w:tc>
          <w:tcPr>
            <w:tcW w:w="1276" w:type="dxa"/>
          </w:tcPr>
          <w:p w:rsidR="008B0024" w:rsidRPr="008B0024" w:rsidRDefault="008B0024" w:rsidP="008B0024">
            <w:pPr>
              <w:widowControl w:val="0"/>
              <w:spacing w:after="0"/>
              <w:rPr>
                <w:b/>
                <w:sz w:val="22"/>
                <w:szCs w:val="22"/>
              </w:rPr>
            </w:pPr>
          </w:p>
        </w:tc>
        <w:tc>
          <w:tcPr>
            <w:tcW w:w="1276" w:type="dxa"/>
          </w:tcPr>
          <w:p w:rsidR="008B0024" w:rsidRPr="008B0024" w:rsidRDefault="008B0024" w:rsidP="008B0024">
            <w:pPr>
              <w:widowControl w:val="0"/>
              <w:spacing w:after="0"/>
              <w:rPr>
                <w:b/>
                <w:sz w:val="22"/>
                <w:szCs w:val="22"/>
              </w:rPr>
            </w:pPr>
          </w:p>
        </w:tc>
      </w:tr>
    </w:tbl>
    <w:p w:rsidR="008B0024" w:rsidRPr="008B0024" w:rsidRDefault="008B0024" w:rsidP="008B0024">
      <w:pPr>
        <w:widowControl w:val="0"/>
        <w:spacing w:after="0"/>
        <w:rPr>
          <w:sz w:val="22"/>
          <w:szCs w:val="22"/>
        </w:rPr>
      </w:pPr>
      <w:r w:rsidRPr="008B0024">
        <w:rPr>
          <w:sz w:val="22"/>
          <w:szCs w:val="22"/>
        </w:rPr>
        <w:t>Приложение 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8B0024" w:rsidRPr="008B0024" w:rsidRDefault="008B0024" w:rsidP="008B0024">
      <w:pPr>
        <w:widowControl w:val="0"/>
        <w:numPr>
          <w:ilvl w:val="0"/>
          <w:numId w:val="27"/>
        </w:numPr>
        <w:suppressAutoHyphens/>
        <w:spacing w:before="120" w:after="0"/>
        <w:ind w:left="709" w:firstLine="567"/>
        <w:rPr>
          <w:sz w:val="22"/>
          <w:szCs w:val="22"/>
        </w:rPr>
      </w:pPr>
      <w:r w:rsidRPr="008B0024">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8B0024" w:rsidRPr="008B0024" w:rsidRDefault="008B0024" w:rsidP="008B0024">
      <w:pPr>
        <w:widowControl w:val="0"/>
        <w:numPr>
          <w:ilvl w:val="0"/>
          <w:numId w:val="27"/>
        </w:numPr>
        <w:suppressAutoHyphens/>
        <w:spacing w:before="120" w:after="0"/>
        <w:ind w:left="709" w:firstLine="567"/>
        <w:jc w:val="left"/>
        <w:rPr>
          <w:sz w:val="22"/>
          <w:szCs w:val="22"/>
        </w:rPr>
      </w:pPr>
      <w:r w:rsidRPr="008B0024">
        <w:rPr>
          <w:sz w:val="22"/>
          <w:szCs w:val="22"/>
        </w:rPr>
        <w:t>Участник может включать и незавершенные договоры, обязательно отмечая данный факт и указав процент выполнения.</w:t>
      </w:r>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7" w:name="_Toc61602013"/>
      <w:r w:rsidRPr="008B0024">
        <w:rPr>
          <w:b/>
          <w:bCs/>
          <w:sz w:val="22"/>
          <w:szCs w:val="22"/>
        </w:rPr>
        <w:lastRenderedPageBreak/>
        <w:t>ФОРМА 6. СПРАВКА О МАТЕРИАЛЬНО-ТЕХНИЧЕСКИХ РЕСУРСАХ</w:t>
      </w:r>
      <w:bookmarkEnd w:id="217"/>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Справка о материально-технических ресурсах</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p>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Сводная информация о планируемых к привлечению для выполнения договора МТР</w:t>
      </w:r>
    </w:p>
    <w:p w:rsidR="008B0024" w:rsidRPr="008B0024" w:rsidRDefault="008B0024" w:rsidP="008B0024">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8B0024" w:rsidRPr="008B0024" w:rsidTr="004354D6">
        <w:trPr>
          <w:cantSplit/>
          <w:trHeight w:val="530"/>
        </w:trPr>
        <w:tc>
          <w:tcPr>
            <w:tcW w:w="720" w:type="dxa"/>
          </w:tcPr>
          <w:p w:rsidR="008B0024" w:rsidRPr="008B0024" w:rsidRDefault="008B0024" w:rsidP="008B0024">
            <w:pPr>
              <w:widowControl w:val="0"/>
              <w:spacing w:before="40" w:after="40"/>
              <w:ind w:right="57"/>
              <w:jc w:val="left"/>
              <w:rPr>
                <w:sz w:val="22"/>
                <w:szCs w:val="22"/>
              </w:rPr>
            </w:pPr>
            <w:r w:rsidRPr="008B0024">
              <w:rPr>
                <w:sz w:val="22"/>
                <w:szCs w:val="22"/>
              </w:rPr>
              <w:t>№</w:t>
            </w:r>
          </w:p>
          <w:p w:rsidR="008B0024" w:rsidRPr="008B0024" w:rsidRDefault="008B0024" w:rsidP="008B0024">
            <w:pPr>
              <w:widowControl w:val="0"/>
              <w:spacing w:before="40" w:after="40"/>
              <w:ind w:right="57"/>
              <w:jc w:val="left"/>
              <w:rPr>
                <w:sz w:val="22"/>
                <w:szCs w:val="22"/>
              </w:rPr>
            </w:pPr>
            <w:r w:rsidRPr="008B0024">
              <w:rPr>
                <w:sz w:val="22"/>
                <w:szCs w:val="22"/>
              </w:rPr>
              <w:t>п/п</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Наименование и основные технические характеристики</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Местонахождение</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Право собственности или иное право (хозяйственного ведения, оперативного управления)</w:t>
            </w:r>
          </w:p>
        </w:tc>
        <w:tc>
          <w:tcPr>
            <w:tcW w:w="1590" w:type="dxa"/>
          </w:tcPr>
          <w:p w:rsidR="008B0024" w:rsidRPr="008B0024" w:rsidRDefault="008B0024" w:rsidP="008B0024">
            <w:pPr>
              <w:widowControl w:val="0"/>
              <w:spacing w:before="40" w:after="40"/>
              <w:ind w:right="57"/>
              <w:jc w:val="center"/>
              <w:rPr>
                <w:sz w:val="22"/>
                <w:szCs w:val="22"/>
              </w:rPr>
            </w:pPr>
            <w:r w:rsidRPr="008B0024">
              <w:rPr>
                <w:sz w:val="22"/>
                <w:szCs w:val="22"/>
              </w:rPr>
              <w:t>Предназначение (с точки зрения выполнения Договора)</w:t>
            </w:r>
          </w:p>
        </w:tc>
        <w:tc>
          <w:tcPr>
            <w:tcW w:w="1567" w:type="dxa"/>
          </w:tcPr>
          <w:p w:rsidR="008B0024" w:rsidRPr="008B0024" w:rsidRDefault="008B0024" w:rsidP="008B0024">
            <w:pPr>
              <w:widowControl w:val="0"/>
              <w:spacing w:before="40" w:after="40"/>
              <w:ind w:right="57"/>
              <w:jc w:val="center"/>
              <w:rPr>
                <w:sz w:val="22"/>
                <w:szCs w:val="22"/>
              </w:rPr>
            </w:pPr>
            <w:r w:rsidRPr="008B0024">
              <w:rPr>
                <w:sz w:val="22"/>
                <w:szCs w:val="22"/>
              </w:rPr>
              <w:t>Состояние</w:t>
            </w:r>
          </w:p>
        </w:tc>
        <w:tc>
          <w:tcPr>
            <w:tcW w:w="1613" w:type="dxa"/>
          </w:tcPr>
          <w:p w:rsidR="008B0024" w:rsidRPr="008B0024" w:rsidRDefault="008B0024" w:rsidP="008B0024">
            <w:pPr>
              <w:widowControl w:val="0"/>
              <w:spacing w:before="40" w:after="40"/>
              <w:ind w:right="57"/>
              <w:jc w:val="center"/>
              <w:rPr>
                <w:sz w:val="22"/>
                <w:szCs w:val="22"/>
              </w:rPr>
            </w:pPr>
            <w:r w:rsidRPr="008B0024">
              <w:rPr>
                <w:sz w:val="22"/>
                <w:szCs w:val="22"/>
              </w:rPr>
              <w:t>Примечания</w:t>
            </w: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numPr>
                <w:ilvl w:val="0"/>
                <w:numId w:val="28"/>
              </w:numPr>
              <w:suppressAutoHyphens/>
              <w:spacing w:after="0" w:line="360" w:lineRule="auto"/>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r w:rsidR="008B0024" w:rsidRPr="008B0024" w:rsidTr="004354D6">
        <w:trPr>
          <w:cantSplit/>
        </w:trPr>
        <w:tc>
          <w:tcPr>
            <w:tcW w:w="720" w:type="dxa"/>
          </w:tcPr>
          <w:p w:rsidR="008B0024" w:rsidRPr="008B0024" w:rsidRDefault="008B0024" w:rsidP="008B0024">
            <w:pPr>
              <w:widowControl w:val="0"/>
              <w:spacing w:before="40" w:after="40"/>
              <w:ind w:right="57"/>
              <w:jc w:val="left"/>
              <w:rPr>
                <w:sz w:val="22"/>
                <w:szCs w:val="22"/>
              </w:rPr>
            </w:pPr>
            <w:r w:rsidRPr="008B0024">
              <w:rPr>
                <w:sz w:val="22"/>
                <w:szCs w:val="22"/>
              </w:rPr>
              <w:t>…</w:t>
            </w: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90" w:type="dxa"/>
          </w:tcPr>
          <w:p w:rsidR="008B0024" w:rsidRPr="008B0024" w:rsidRDefault="008B0024" w:rsidP="008B0024">
            <w:pPr>
              <w:widowControl w:val="0"/>
              <w:spacing w:before="40" w:after="40"/>
              <w:ind w:right="57"/>
              <w:jc w:val="left"/>
              <w:rPr>
                <w:sz w:val="22"/>
                <w:szCs w:val="22"/>
              </w:rPr>
            </w:pPr>
          </w:p>
        </w:tc>
        <w:tc>
          <w:tcPr>
            <w:tcW w:w="1567" w:type="dxa"/>
          </w:tcPr>
          <w:p w:rsidR="008B0024" w:rsidRPr="008B0024" w:rsidRDefault="008B0024" w:rsidP="008B0024">
            <w:pPr>
              <w:widowControl w:val="0"/>
              <w:spacing w:before="40" w:after="40"/>
              <w:ind w:right="57"/>
              <w:jc w:val="left"/>
              <w:rPr>
                <w:sz w:val="22"/>
                <w:szCs w:val="22"/>
              </w:rPr>
            </w:pPr>
          </w:p>
        </w:tc>
        <w:tc>
          <w:tcPr>
            <w:tcW w:w="1613" w:type="dxa"/>
          </w:tcPr>
          <w:p w:rsidR="008B0024" w:rsidRPr="008B0024" w:rsidRDefault="008B0024" w:rsidP="008B0024">
            <w:pPr>
              <w:widowControl w:val="0"/>
              <w:spacing w:before="40" w:after="40"/>
              <w:ind w:right="57"/>
              <w:jc w:val="left"/>
              <w:rPr>
                <w:sz w:val="22"/>
                <w:szCs w:val="22"/>
              </w:rPr>
            </w:pPr>
          </w:p>
        </w:tc>
      </w:tr>
    </w:tbl>
    <w:p w:rsidR="008B0024" w:rsidRPr="008B0024" w:rsidRDefault="008B0024" w:rsidP="008B0024">
      <w:pPr>
        <w:widowControl w:val="0"/>
        <w:spacing w:after="0"/>
        <w:rPr>
          <w:sz w:val="22"/>
          <w:szCs w:val="22"/>
        </w:rPr>
      </w:pPr>
    </w:p>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Cs/>
          <w:sz w:val="22"/>
          <w:szCs w:val="22"/>
        </w:rPr>
      </w:pP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29"/>
        </w:numPr>
        <w:suppressAutoHyphens/>
        <w:spacing w:before="120" w:after="0"/>
        <w:ind w:left="709" w:firstLine="567"/>
        <w:rPr>
          <w:sz w:val="22"/>
          <w:szCs w:val="22"/>
        </w:rPr>
      </w:pPr>
      <w:r w:rsidRPr="008B0024">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8" w:name="_Toc61602014"/>
      <w:r w:rsidRPr="008B0024">
        <w:rPr>
          <w:b/>
          <w:bCs/>
          <w:sz w:val="22"/>
          <w:szCs w:val="22"/>
        </w:rPr>
        <w:lastRenderedPageBreak/>
        <w:t>ФОРМА 7. СПРАВКА О КАДРОВЫХ РЕСУРСАХ</w:t>
      </w:r>
      <w:bookmarkEnd w:id="218"/>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Фирменный бланк Участника запроса предложений</w:t>
      </w:r>
    </w:p>
    <w:p w:rsidR="008B0024" w:rsidRPr="008B0024" w:rsidRDefault="008B0024" w:rsidP="008B0024">
      <w:pPr>
        <w:widowControl w:val="0"/>
        <w:spacing w:after="0"/>
        <w:jc w:val="center"/>
        <w:rPr>
          <w:b/>
          <w:sz w:val="22"/>
          <w:szCs w:val="22"/>
        </w:rPr>
      </w:pPr>
    </w:p>
    <w:p w:rsidR="008B0024" w:rsidRPr="008B0024" w:rsidRDefault="008B0024" w:rsidP="008B0024">
      <w:pPr>
        <w:widowControl w:val="0"/>
        <w:spacing w:after="0"/>
        <w:jc w:val="center"/>
        <w:rPr>
          <w:b/>
          <w:sz w:val="22"/>
          <w:szCs w:val="22"/>
        </w:rPr>
      </w:pPr>
      <w:r w:rsidRPr="008B0024">
        <w:rPr>
          <w:b/>
          <w:sz w:val="22"/>
          <w:szCs w:val="22"/>
        </w:rPr>
        <w:t>Справка о кадровых ресурсах</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r w:rsidRPr="008B0024">
        <w:rPr>
          <w:sz w:val="22"/>
          <w:szCs w:val="22"/>
        </w:rPr>
        <w:t>Приложение к письму о подаче оферты № ______ от ________</w:t>
      </w: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Таблица-1. Основные кадровые ресурсы</w:t>
      </w:r>
    </w:p>
    <w:p w:rsidR="008B0024" w:rsidRPr="008B0024" w:rsidRDefault="008B0024" w:rsidP="008B0024">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8B0024" w:rsidRPr="008B0024" w:rsidTr="004354D6">
        <w:tc>
          <w:tcPr>
            <w:tcW w:w="648" w:type="dxa"/>
            <w:vAlign w:val="center"/>
          </w:tcPr>
          <w:p w:rsidR="008B0024" w:rsidRPr="008B0024" w:rsidRDefault="008B0024" w:rsidP="008B0024">
            <w:pPr>
              <w:widowControl w:val="0"/>
              <w:spacing w:after="0"/>
              <w:rPr>
                <w:sz w:val="22"/>
                <w:szCs w:val="22"/>
              </w:rPr>
            </w:pPr>
            <w:r w:rsidRPr="008B0024">
              <w:rPr>
                <w:sz w:val="22"/>
                <w:szCs w:val="22"/>
              </w:rPr>
              <w:t>№п/п</w:t>
            </w:r>
          </w:p>
        </w:tc>
        <w:tc>
          <w:tcPr>
            <w:tcW w:w="2384" w:type="dxa"/>
            <w:vAlign w:val="center"/>
          </w:tcPr>
          <w:p w:rsidR="008B0024" w:rsidRPr="008B0024" w:rsidRDefault="008B0024" w:rsidP="008B0024">
            <w:pPr>
              <w:widowControl w:val="0"/>
              <w:spacing w:after="0"/>
              <w:jc w:val="center"/>
              <w:rPr>
                <w:sz w:val="22"/>
                <w:szCs w:val="22"/>
              </w:rPr>
            </w:pPr>
            <w:r w:rsidRPr="008B0024">
              <w:rPr>
                <w:sz w:val="22"/>
                <w:szCs w:val="22"/>
              </w:rPr>
              <w:t>Ф.И.О. специалиста</w:t>
            </w:r>
          </w:p>
        </w:tc>
        <w:tc>
          <w:tcPr>
            <w:tcW w:w="2710" w:type="dxa"/>
            <w:vAlign w:val="center"/>
          </w:tcPr>
          <w:p w:rsidR="008B0024" w:rsidRPr="008B0024" w:rsidRDefault="008B0024" w:rsidP="008B0024">
            <w:pPr>
              <w:widowControl w:val="0"/>
              <w:spacing w:after="0"/>
              <w:jc w:val="center"/>
              <w:rPr>
                <w:sz w:val="22"/>
                <w:szCs w:val="22"/>
              </w:rPr>
            </w:pPr>
            <w:r w:rsidRPr="008B0024">
              <w:rPr>
                <w:sz w:val="22"/>
                <w:szCs w:val="22"/>
              </w:rPr>
              <w:t>Аттестат, допуск, свидетельство, диплом</w:t>
            </w:r>
          </w:p>
          <w:p w:rsidR="008B0024" w:rsidRPr="008B0024" w:rsidRDefault="008B0024" w:rsidP="008B0024">
            <w:pPr>
              <w:widowControl w:val="0"/>
              <w:spacing w:after="0"/>
              <w:jc w:val="center"/>
              <w:rPr>
                <w:sz w:val="22"/>
                <w:szCs w:val="22"/>
              </w:rPr>
            </w:pPr>
            <w:r w:rsidRPr="008B0024">
              <w:rPr>
                <w:sz w:val="22"/>
                <w:szCs w:val="22"/>
              </w:rPr>
              <w:t>(необходимые для выполнения работ)</w:t>
            </w:r>
          </w:p>
        </w:tc>
        <w:tc>
          <w:tcPr>
            <w:tcW w:w="1914" w:type="dxa"/>
            <w:vAlign w:val="center"/>
          </w:tcPr>
          <w:p w:rsidR="008B0024" w:rsidRPr="008B0024" w:rsidRDefault="008B0024" w:rsidP="008B0024">
            <w:pPr>
              <w:widowControl w:val="0"/>
              <w:spacing w:after="0"/>
              <w:jc w:val="center"/>
              <w:rPr>
                <w:sz w:val="22"/>
                <w:szCs w:val="22"/>
              </w:rPr>
            </w:pPr>
            <w:r w:rsidRPr="008B0024">
              <w:rPr>
                <w:sz w:val="22"/>
                <w:szCs w:val="22"/>
              </w:rPr>
              <w:t>Должность</w:t>
            </w:r>
          </w:p>
        </w:tc>
        <w:tc>
          <w:tcPr>
            <w:tcW w:w="2375" w:type="dxa"/>
            <w:vAlign w:val="center"/>
          </w:tcPr>
          <w:p w:rsidR="008B0024" w:rsidRPr="008B0024" w:rsidRDefault="008B0024" w:rsidP="008B0024">
            <w:pPr>
              <w:widowControl w:val="0"/>
              <w:spacing w:after="0"/>
              <w:jc w:val="center"/>
              <w:rPr>
                <w:sz w:val="22"/>
                <w:szCs w:val="22"/>
              </w:rPr>
            </w:pPr>
            <w:r w:rsidRPr="008B0024">
              <w:rPr>
                <w:sz w:val="22"/>
                <w:szCs w:val="22"/>
              </w:rPr>
              <w:t>Стаж работы в данной или аналогичной должности, лет</w:t>
            </w:r>
          </w:p>
        </w:tc>
      </w:tr>
      <w:tr w:rsidR="008B0024" w:rsidRPr="008B0024" w:rsidTr="004354D6">
        <w:tc>
          <w:tcPr>
            <w:tcW w:w="10031" w:type="dxa"/>
            <w:gridSpan w:val="5"/>
          </w:tcPr>
          <w:p w:rsidR="008B0024" w:rsidRPr="008B0024" w:rsidRDefault="008B0024" w:rsidP="008B0024">
            <w:pPr>
              <w:widowControl w:val="0"/>
              <w:spacing w:after="0"/>
              <w:rPr>
                <w:sz w:val="22"/>
                <w:szCs w:val="22"/>
              </w:rPr>
            </w:pPr>
            <w:r w:rsidRPr="008B0024">
              <w:rPr>
                <w:sz w:val="22"/>
                <w:szCs w:val="22"/>
              </w:rPr>
              <w:t>Руководящее звено (руководитель и его заместители)</w:t>
            </w: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10031" w:type="dxa"/>
            <w:gridSpan w:val="5"/>
          </w:tcPr>
          <w:p w:rsidR="008B0024" w:rsidRPr="008B0024" w:rsidRDefault="008B0024" w:rsidP="008B0024">
            <w:pPr>
              <w:widowControl w:val="0"/>
              <w:spacing w:after="0"/>
              <w:jc w:val="left"/>
              <w:rPr>
                <w:sz w:val="22"/>
                <w:szCs w:val="22"/>
              </w:rPr>
            </w:pPr>
            <w:r w:rsidRPr="008B0024">
              <w:rPr>
                <w:sz w:val="22"/>
                <w:szCs w:val="22"/>
              </w:rPr>
              <w:t>Специалисты (</w:t>
            </w:r>
            <w:r w:rsidRPr="008B0024">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B0024">
              <w:rPr>
                <w:sz w:val="22"/>
                <w:szCs w:val="22"/>
              </w:rPr>
              <w:t>)</w:t>
            </w: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c>
          <w:tcPr>
            <w:tcW w:w="10031" w:type="dxa"/>
            <w:gridSpan w:val="5"/>
          </w:tcPr>
          <w:p w:rsidR="008B0024" w:rsidRPr="008B0024" w:rsidRDefault="008B0024" w:rsidP="008B0024">
            <w:pPr>
              <w:widowControl w:val="0"/>
              <w:spacing w:after="0"/>
              <w:jc w:val="left"/>
              <w:rPr>
                <w:sz w:val="22"/>
                <w:szCs w:val="22"/>
              </w:rPr>
            </w:pPr>
            <w:r w:rsidRPr="008B0024">
              <w:rPr>
                <w:sz w:val="22"/>
                <w:szCs w:val="22"/>
              </w:rPr>
              <w:t>Прочий персонал (</w:t>
            </w:r>
            <w:r w:rsidRPr="008B0024">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B0024">
              <w:rPr>
                <w:sz w:val="22"/>
                <w:szCs w:val="22"/>
              </w:rPr>
              <w:t>)</w:t>
            </w:r>
          </w:p>
        </w:tc>
      </w:tr>
      <w:tr w:rsidR="008B0024" w:rsidRPr="008B0024" w:rsidTr="004354D6">
        <w:trPr>
          <w:trHeight w:val="287"/>
        </w:trPr>
        <w:tc>
          <w:tcPr>
            <w:tcW w:w="648" w:type="dxa"/>
          </w:tcPr>
          <w:p w:rsidR="008B0024" w:rsidRPr="008B0024" w:rsidRDefault="008B0024" w:rsidP="008B0024">
            <w:pPr>
              <w:widowControl w:val="0"/>
              <w:spacing w:after="0"/>
              <w:jc w:val="left"/>
              <w:rPr>
                <w:sz w:val="22"/>
                <w:szCs w:val="22"/>
              </w:rPr>
            </w:pPr>
            <w:r w:rsidRPr="008B0024">
              <w:rPr>
                <w:sz w:val="22"/>
                <w:szCs w:val="22"/>
              </w:rPr>
              <w:t>1</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r w:rsidR="008B0024" w:rsidRPr="008B0024" w:rsidTr="004354D6">
        <w:trPr>
          <w:trHeight w:val="287"/>
        </w:trPr>
        <w:tc>
          <w:tcPr>
            <w:tcW w:w="648" w:type="dxa"/>
          </w:tcPr>
          <w:p w:rsidR="008B0024" w:rsidRPr="008B0024" w:rsidRDefault="008B0024" w:rsidP="008B0024">
            <w:pPr>
              <w:widowControl w:val="0"/>
              <w:spacing w:after="0"/>
              <w:jc w:val="left"/>
              <w:rPr>
                <w:sz w:val="22"/>
                <w:szCs w:val="22"/>
              </w:rPr>
            </w:pPr>
            <w:r w:rsidRPr="008B0024">
              <w:rPr>
                <w:sz w:val="22"/>
                <w:szCs w:val="22"/>
              </w:rPr>
              <w:t>…</w:t>
            </w:r>
          </w:p>
        </w:tc>
        <w:tc>
          <w:tcPr>
            <w:tcW w:w="2384" w:type="dxa"/>
          </w:tcPr>
          <w:p w:rsidR="008B0024" w:rsidRPr="008B0024" w:rsidRDefault="008B0024" w:rsidP="008B0024">
            <w:pPr>
              <w:widowControl w:val="0"/>
              <w:spacing w:after="0"/>
              <w:rPr>
                <w:sz w:val="22"/>
                <w:szCs w:val="22"/>
              </w:rPr>
            </w:pPr>
          </w:p>
        </w:tc>
        <w:tc>
          <w:tcPr>
            <w:tcW w:w="2710" w:type="dxa"/>
          </w:tcPr>
          <w:p w:rsidR="008B0024" w:rsidRPr="008B0024" w:rsidRDefault="008B0024" w:rsidP="008B0024">
            <w:pPr>
              <w:widowControl w:val="0"/>
              <w:spacing w:after="0"/>
              <w:rPr>
                <w:sz w:val="22"/>
                <w:szCs w:val="22"/>
              </w:rPr>
            </w:pPr>
          </w:p>
        </w:tc>
        <w:tc>
          <w:tcPr>
            <w:tcW w:w="1914" w:type="dxa"/>
          </w:tcPr>
          <w:p w:rsidR="008B0024" w:rsidRPr="008B0024" w:rsidRDefault="008B0024" w:rsidP="008B0024">
            <w:pPr>
              <w:widowControl w:val="0"/>
              <w:spacing w:after="0"/>
              <w:rPr>
                <w:sz w:val="22"/>
                <w:szCs w:val="22"/>
              </w:rPr>
            </w:pPr>
          </w:p>
        </w:tc>
        <w:tc>
          <w:tcPr>
            <w:tcW w:w="2375" w:type="dxa"/>
          </w:tcPr>
          <w:p w:rsidR="008B0024" w:rsidRPr="008B0024" w:rsidRDefault="008B0024" w:rsidP="008B0024">
            <w:pPr>
              <w:widowControl w:val="0"/>
              <w:spacing w:after="0"/>
              <w:rPr>
                <w:sz w:val="22"/>
                <w:szCs w:val="22"/>
              </w:rPr>
            </w:pPr>
          </w:p>
        </w:tc>
      </w:tr>
    </w:tbl>
    <w:p w:rsidR="008B0024" w:rsidRPr="008B0024" w:rsidRDefault="008B0024" w:rsidP="008B0024">
      <w:pPr>
        <w:widowControl w:val="0"/>
        <w:spacing w:after="0"/>
        <w:rPr>
          <w:sz w:val="22"/>
          <w:szCs w:val="22"/>
        </w:rPr>
      </w:pPr>
    </w:p>
    <w:p w:rsidR="008B0024" w:rsidRPr="008B0024" w:rsidRDefault="008B0024" w:rsidP="008B0024">
      <w:pPr>
        <w:widowControl w:val="0"/>
        <w:spacing w:after="0"/>
        <w:jc w:val="center"/>
        <w:rPr>
          <w:color w:val="FF6600"/>
          <w:sz w:val="22"/>
          <w:szCs w:val="22"/>
        </w:rPr>
      </w:pPr>
      <w:r w:rsidRPr="008B0024">
        <w:rPr>
          <w:sz w:val="22"/>
          <w:szCs w:val="22"/>
        </w:rPr>
        <w:tab/>
      </w:r>
      <w:r w:rsidRPr="008B0024">
        <w:rPr>
          <w:b/>
          <w:sz w:val="22"/>
          <w:szCs w:val="22"/>
        </w:rPr>
        <w:t>Таблица-2. Прочий персонал</w:t>
      </w:r>
    </w:p>
    <w:p w:rsidR="008B0024" w:rsidRPr="008B0024" w:rsidRDefault="008B0024" w:rsidP="008B0024">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Группа специалистов</w:t>
            </w:r>
          </w:p>
        </w:tc>
        <w:tc>
          <w:tcPr>
            <w:tcW w:w="5003" w:type="dxa"/>
          </w:tcPr>
          <w:p w:rsidR="008B0024" w:rsidRPr="008B0024" w:rsidRDefault="008B0024" w:rsidP="008B0024">
            <w:pPr>
              <w:widowControl w:val="0"/>
              <w:spacing w:after="0"/>
              <w:jc w:val="center"/>
              <w:rPr>
                <w:color w:val="000000"/>
                <w:sz w:val="22"/>
                <w:szCs w:val="22"/>
              </w:rPr>
            </w:pPr>
            <w:r w:rsidRPr="008B0024">
              <w:rPr>
                <w:color w:val="000000"/>
                <w:sz w:val="22"/>
                <w:szCs w:val="22"/>
              </w:rPr>
              <w:t>Штатная численность, чел.</w:t>
            </w: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Руководящий персонал</w:t>
            </w:r>
          </w:p>
        </w:tc>
        <w:tc>
          <w:tcPr>
            <w:tcW w:w="5003" w:type="dxa"/>
          </w:tcPr>
          <w:p w:rsidR="008B0024" w:rsidRPr="008B0024" w:rsidRDefault="008B0024" w:rsidP="008B0024">
            <w:pPr>
              <w:widowControl w:val="0"/>
              <w:spacing w:after="0"/>
              <w:jc w:val="center"/>
              <w:rPr>
                <w:color w:val="000000"/>
                <w:sz w:val="22"/>
                <w:szCs w:val="22"/>
              </w:rPr>
            </w:pP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Инженерно-технический персонал</w:t>
            </w:r>
          </w:p>
        </w:tc>
        <w:tc>
          <w:tcPr>
            <w:tcW w:w="5003" w:type="dxa"/>
          </w:tcPr>
          <w:p w:rsidR="008B0024" w:rsidRPr="008B0024" w:rsidRDefault="008B0024" w:rsidP="008B0024">
            <w:pPr>
              <w:widowControl w:val="0"/>
              <w:spacing w:after="0"/>
              <w:jc w:val="center"/>
              <w:rPr>
                <w:color w:val="000000"/>
                <w:sz w:val="22"/>
                <w:szCs w:val="22"/>
              </w:rPr>
            </w:pPr>
          </w:p>
        </w:tc>
      </w:tr>
      <w:tr w:rsidR="008B0024" w:rsidRPr="008B0024" w:rsidTr="004354D6">
        <w:tc>
          <w:tcPr>
            <w:tcW w:w="5028" w:type="dxa"/>
          </w:tcPr>
          <w:p w:rsidR="008B0024" w:rsidRPr="008B0024" w:rsidRDefault="008B0024" w:rsidP="008B0024">
            <w:pPr>
              <w:widowControl w:val="0"/>
              <w:spacing w:after="0"/>
              <w:jc w:val="center"/>
              <w:rPr>
                <w:color w:val="000000"/>
                <w:sz w:val="22"/>
                <w:szCs w:val="22"/>
              </w:rPr>
            </w:pPr>
            <w:r w:rsidRPr="008B0024">
              <w:rPr>
                <w:color w:val="000000"/>
                <w:sz w:val="22"/>
                <w:szCs w:val="22"/>
              </w:rPr>
              <w:t>Рабочие и вспомогательный персонал</w:t>
            </w:r>
          </w:p>
        </w:tc>
        <w:tc>
          <w:tcPr>
            <w:tcW w:w="5003" w:type="dxa"/>
          </w:tcPr>
          <w:p w:rsidR="008B0024" w:rsidRPr="008B0024" w:rsidRDefault="008B0024" w:rsidP="008B0024">
            <w:pPr>
              <w:widowControl w:val="0"/>
              <w:spacing w:after="0"/>
              <w:jc w:val="center"/>
              <w:rPr>
                <w:color w:val="000000"/>
                <w:sz w:val="22"/>
                <w:szCs w:val="22"/>
              </w:rPr>
            </w:pPr>
          </w:p>
        </w:tc>
      </w:tr>
    </w:tbl>
    <w:p w:rsidR="008B0024" w:rsidRPr="008B0024" w:rsidRDefault="008B0024" w:rsidP="008B0024">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widowControl w:val="0"/>
              <w:tabs>
                <w:tab w:val="left" w:pos="1080"/>
              </w:tabs>
              <w:spacing w:after="0"/>
              <w:rPr>
                <w:sz w:val="22"/>
                <w:szCs w:val="22"/>
              </w:rPr>
            </w:pP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bottom w:val="single" w:sz="4" w:space="0" w:color="auto"/>
            </w:tcBorders>
          </w:tcPr>
          <w:p w:rsidR="008B0024" w:rsidRPr="008B0024" w:rsidRDefault="008B0024" w:rsidP="008B0024">
            <w:pPr>
              <w:widowControl w:val="0"/>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widowControl w:val="0"/>
              <w:tabs>
                <w:tab w:val="left" w:pos="1080"/>
              </w:tabs>
              <w:spacing w:after="0"/>
              <w:rPr>
                <w:sz w:val="22"/>
                <w:szCs w:val="22"/>
              </w:rPr>
            </w:pPr>
          </w:p>
        </w:tc>
        <w:tc>
          <w:tcPr>
            <w:tcW w:w="4677" w:type="dxa"/>
            <w:tcBorders>
              <w:top w:val="single" w:sz="4" w:space="0" w:color="auto"/>
            </w:tcBorders>
          </w:tcPr>
          <w:p w:rsidR="008B0024" w:rsidRPr="008B0024" w:rsidRDefault="008B0024" w:rsidP="008B0024">
            <w:pPr>
              <w:widowControl w:val="0"/>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widowControl w:val="0"/>
        <w:tabs>
          <w:tab w:val="left" w:pos="1080"/>
        </w:tabs>
        <w:spacing w:after="0"/>
        <w:rPr>
          <w:b/>
          <w:sz w:val="22"/>
          <w:szCs w:val="22"/>
        </w:rPr>
      </w:pPr>
    </w:p>
    <w:p w:rsidR="008B0024" w:rsidRPr="008B0024" w:rsidRDefault="008B0024" w:rsidP="008B0024">
      <w:pPr>
        <w:widowControl w:val="0"/>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numPr>
          <w:ilvl w:val="0"/>
          <w:numId w:val="43"/>
        </w:numPr>
        <w:suppressAutoHyphens/>
        <w:spacing w:before="120" w:after="0"/>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43"/>
        </w:numPr>
        <w:suppressAutoHyphens/>
        <w:spacing w:before="120" w:after="0"/>
        <w:ind w:left="709" w:firstLine="567"/>
        <w:rPr>
          <w:sz w:val="22"/>
          <w:szCs w:val="22"/>
        </w:rPr>
      </w:pPr>
      <w:r w:rsidRPr="008B0024">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8B0024" w:rsidRPr="008B0024" w:rsidRDefault="008B0024" w:rsidP="008B0024">
      <w:pPr>
        <w:widowControl w:val="0"/>
        <w:numPr>
          <w:ilvl w:val="0"/>
          <w:numId w:val="43"/>
        </w:numPr>
        <w:suppressAutoHyphens/>
        <w:spacing w:before="120" w:after="0"/>
        <w:ind w:left="709" w:firstLine="567"/>
        <w:jc w:val="center"/>
        <w:rPr>
          <w:b/>
          <w:sz w:val="22"/>
          <w:szCs w:val="22"/>
        </w:rPr>
      </w:pPr>
      <w:r w:rsidRPr="008B0024">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19" w:name="_Toc61602015"/>
      <w:r w:rsidRPr="008B0024">
        <w:rPr>
          <w:b/>
          <w:bCs/>
          <w:sz w:val="22"/>
          <w:szCs w:val="22"/>
        </w:rPr>
        <w:lastRenderedPageBreak/>
        <w:t>ФОРМА 8. ИНФОРМАЦИЯ О СОБСТВЕННИКАХ (ВКЛЮЧАЯ КОНЕЧНЫХ БЕНЕФИЦИАРОВ)</w:t>
      </w:r>
      <w:bookmarkEnd w:id="219"/>
    </w:p>
    <w:p w:rsidR="008B0024" w:rsidRPr="008B0024" w:rsidRDefault="008B0024" w:rsidP="008B0024">
      <w:pPr>
        <w:jc w:val="center"/>
        <w:rPr>
          <w:b/>
          <w:sz w:val="22"/>
          <w:szCs w:val="22"/>
        </w:rPr>
      </w:pPr>
    </w:p>
    <w:p w:rsidR="008B0024" w:rsidRPr="008B0024" w:rsidRDefault="008B0024" w:rsidP="008B0024">
      <w:pPr>
        <w:spacing w:after="0"/>
        <w:jc w:val="left"/>
        <w:rPr>
          <w:sz w:val="22"/>
          <w:szCs w:val="22"/>
        </w:rPr>
      </w:pPr>
      <w:r w:rsidRPr="008B0024">
        <w:rPr>
          <w:sz w:val="22"/>
          <w:szCs w:val="22"/>
        </w:rPr>
        <w:t>Приложение к письму о подаче оферты от «____» _____________ г. №__________</w:t>
      </w:r>
    </w:p>
    <w:p w:rsidR="008B0024" w:rsidRPr="008B0024" w:rsidRDefault="008B0024" w:rsidP="008B0024">
      <w:pPr>
        <w:spacing w:after="0"/>
        <w:rPr>
          <w:sz w:val="22"/>
          <w:szCs w:val="22"/>
        </w:rPr>
      </w:pPr>
    </w:p>
    <w:p w:rsidR="008B0024" w:rsidRPr="008B0024" w:rsidRDefault="008B0024" w:rsidP="008B0024">
      <w:pPr>
        <w:suppressAutoHyphens/>
        <w:spacing w:after="0"/>
        <w:jc w:val="center"/>
        <w:rPr>
          <w:b/>
          <w:sz w:val="22"/>
          <w:szCs w:val="22"/>
        </w:rPr>
      </w:pPr>
    </w:p>
    <w:p w:rsidR="008B0024" w:rsidRPr="008B0024" w:rsidRDefault="008B0024" w:rsidP="008B0024">
      <w:pPr>
        <w:widowControl w:val="0"/>
        <w:autoSpaceDE w:val="0"/>
        <w:autoSpaceDN w:val="0"/>
        <w:adjustRightInd w:val="0"/>
        <w:spacing w:after="0"/>
        <w:jc w:val="center"/>
        <w:rPr>
          <w:b/>
        </w:rPr>
      </w:pPr>
      <w:r w:rsidRPr="008B0024">
        <w:rPr>
          <w:b/>
        </w:rPr>
        <w:t xml:space="preserve">Справка о цепочке собственников, включая бенефициаров (в том числе </w:t>
      </w:r>
      <w:proofErr w:type="gramStart"/>
      <w:r w:rsidRPr="008B0024">
        <w:rPr>
          <w:b/>
        </w:rPr>
        <w:t>конечных)*</w:t>
      </w:r>
      <w:proofErr w:type="gramEnd"/>
    </w:p>
    <w:p w:rsidR="008B0024" w:rsidRPr="008B0024" w:rsidRDefault="008B0024" w:rsidP="008B0024">
      <w:pPr>
        <w:widowControl w:val="0"/>
        <w:autoSpaceDE w:val="0"/>
        <w:autoSpaceDN w:val="0"/>
        <w:adjustRightInd w:val="0"/>
        <w:spacing w:after="0"/>
        <w:jc w:val="center"/>
        <w:rPr>
          <w:b/>
        </w:rPr>
      </w:pPr>
      <w:r w:rsidRPr="008B0024">
        <w:rPr>
          <w:b/>
        </w:rPr>
        <w:t>_________________________________________________</w:t>
      </w:r>
    </w:p>
    <w:p w:rsidR="008B0024" w:rsidRPr="008B0024" w:rsidRDefault="008B0024" w:rsidP="008B0024">
      <w:pPr>
        <w:widowControl w:val="0"/>
        <w:autoSpaceDE w:val="0"/>
        <w:autoSpaceDN w:val="0"/>
        <w:adjustRightInd w:val="0"/>
        <w:spacing w:after="0"/>
        <w:jc w:val="center"/>
      </w:pPr>
      <w:r w:rsidRPr="008B0024">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B0024" w:rsidRPr="008B0024" w:rsidTr="004354D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8B0024" w:rsidRPr="008B0024" w:rsidRDefault="008B0024" w:rsidP="008B0024">
            <w:pPr>
              <w:widowControl w:val="0"/>
              <w:autoSpaceDE w:val="0"/>
              <w:autoSpaceDN w:val="0"/>
              <w:adjustRightInd w:val="0"/>
              <w:spacing w:after="0"/>
              <w:jc w:val="center"/>
              <w:rPr>
                <w:sz w:val="20"/>
                <w:szCs w:val="20"/>
              </w:rPr>
            </w:pPr>
          </w:p>
        </w:tc>
      </w:tr>
      <w:tr w:rsidR="008B0024" w:rsidRPr="008B0024" w:rsidTr="004354D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8B0024" w:rsidRPr="008B0024" w:rsidRDefault="008B0024" w:rsidP="008B002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B0024" w:rsidRPr="008B0024" w:rsidRDefault="008B0024" w:rsidP="008B002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8B0024" w:rsidRPr="008B0024" w:rsidRDefault="008B0024" w:rsidP="008B0024">
            <w:pPr>
              <w:widowControl w:val="0"/>
              <w:autoSpaceDE w:val="0"/>
              <w:autoSpaceDN w:val="0"/>
              <w:adjustRightInd w:val="0"/>
              <w:spacing w:after="0"/>
              <w:jc w:val="center"/>
              <w:rPr>
                <w:sz w:val="20"/>
                <w:szCs w:val="20"/>
              </w:rPr>
            </w:pPr>
          </w:p>
        </w:tc>
      </w:tr>
      <w:tr w:rsidR="008B0024" w:rsidRPr="008B0024" w:rsidTr="004354D6">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Информация о цепочке собственников организации (включая конечных бенефициаров)</w:t>
            </w:r>
          </w:p>
        </w:tc>
      </w:tr>
      <w:tr w:rsidR="008B0024" w:rsidRPr="008B0024" w:rsidTr="004354D6">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bCs/>
                <w:sz w:val="20"/>
                <w:szCs w:val="20"/>
              </w:rPr>
            </w:pPr>
            <w:r w:rsidRPr="008B0024">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widowControl w:val="0"/>
              <w:autoSpaceDE w:val="0"/>
              <w:autoSpaceDN w:val="0"/>
              <w:adjustRightInd w:val="0"/>
              <w:spacing w:after="0"/>
              <w:ind w:left="113" w:right="113"/>
              <w:jc w:val="center"/>
              <w:rPr>
                <w:sz w:val="20"/>
                <w:szCs w:val="20"/>
              </w:rPr>
            </w:pPr>
            <w:r w:rsidRPr="008B0024">
              <w:rPr>
                <w:sz w:val="20"/>
                <w:szCs w:val="20"/>
              </w:rPr>
              <w:t xml:space="preserve">Размер доли (для участников </w:t>
            </w:r>
            <w:r w:rsidRPr="008B0024">
              <w:rPr>
                <w:bCs/>
                <w:sz w:val="20"/>
                <w:szCs w:val="20"/>
              </w:rPr>
              <w:t>/ акционеров / бенефициаров)</w:t>
            </w:r>
            <w:r w:rsidRPr="008B0024">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8B0024" w:rsidRPr="008B0024" w:rsidRDefault="008B0024" w:rsidP="008B0024">
            <w:pPr>
              <w:widowControl w:val="0"/>
              <w:autoSpaceDE w:val="0"/>
              <w:autoSpaceDN w:val="0"/>
              <w:adjustRightInd w:val="0"/>
              <w:spacing w:after="0"/>
              <w:ind w:left="113" w:right="113"/>
              <w:jc w:val="center"/>
              <w:rPr>
                <w:sz w:val="20"/>
                <w:szCs w:val="20"/>
              </w:rPr>
            </w:pPr>
            <w:r w:rsidRPr="008B0024">
              <w:rPr>
                <w:sz w:val="20"/>
                <w:szCs w:val="20"/>
              </w:rPr>
              <w:t xml:space="preserve">Информация о подтверждающих документах (наименование, реквизиты и </w:t>
            </w:r>
            <w:proofErr w:type="gramStart"/>
            <w:r w:rsidRPr="008B0024">
              <w:rPr>
                <w:sz w:val="20"/>
                <w:szCs w:val="20"/>
              </w:rPr>
              <w:t>т.д.)*</w:t>
            </w:r>
            <w:proofErr w:type="gramEnd"/>
            <w:r w:rsidRPr="008B0024">
              <w:rPr>
                <w:sz w:val="20"/>
                <w:szCs w:val="20"/>
              </w:rPr>
              <w:t>**</w:t>
            </w:r>
          </w:p>
        </w:tc>
      </w:tr>
      <w:tr w:rsidR="008B0024" w:rsidRPr="008B0024" w:rsidTr="004354D6">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w:t>
            </w:r>
          </w:p>
        </w:tc>
        <w:tc>
          <w:tcPr>
            <w:tcW w:w="350"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2</w:t>
            </w:r>
          </w:p>
        </w:tc>
        <w:tc>
          <w:tcPr>
            <w:tcW w:w="368"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3</w:t>
            </w:r>
          </w:p>
        </w:tc>
        <w:tc>
          <w:tcPr>
            <w:tcW w:w="557"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4</w:t>
            </w:r>
          </w:p>
        </w:tc>
        <w:tc>
          <w:tcPr>
            <w:tcW w:w="384"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5</w:t>
            </w:r>
          </w:p>
        </w:tc>
        <w:tc>
          <w:tcPr>
            <w:tcW w:w="567" w:type="dxa"/>
            <w:tcBorders>
              <w:top w:val="nil"/>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8</w:t>
            </w:r>
          </w:p>
        </w:tc>
        <w:tc>
          <w:tcPr>
            <w:tcW w:w="362"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9</w:t>
            </w:r>
          </w:p>
        </w:tc>
        <w:tc>
          <w:tcPr>
            <w:tcW w:w="453"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10</w:t>
            </w:r>
          </w:p>
        </w:tc>
        <w:tc>
          <w:tcPr>
            <w:tcW w:w="580"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w:t>
            </w:r>
          </w:p>
        </w:tc>
        <w:tc>
          <w:tcPr>
            <w:tcW w:w="571"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w:t>
            </w:r>
          </w:p>
        </w:tc>
        <w:tc>
          <w:tcPr>
            <w:tcW w:w="850" w:type="dxa"/>
            <w:tcBorders>
              <w:top w:val="nil"/>
              <w:left w:val="nil"/>
              <w:bottom w:val="nil"/>
              <w:right w:val="single" w:sz="4" w:space="0" w:color="auto"/>
            </w:tcBorders>
            <w:shd w:val="clear" w:color="auto" w:fill="auto"/>
            <w:vAlign w:val="bottom"/>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13</w:t>
            </w:r>
          </w:p>
        </w:tc>
        <w:tc>
          <w:tcPr>
            <w:tcW w:w="709" w:type="dxa"/>
            <w:tcBorders>
              <w:top w:val="nil"/>
              <w:left w:val="nil"/>
              <w:bottom w:val="nil"/>
              <w:right w:val="single" w:sz="4" w:space="0" w:color="auto"/>
            </w:tcBorders>
            <w:shd w:val="clear" w:color="auto" w:fill="auto"/>
            <w:vAlign w:val="center"/>
            <w:hideMark/>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14</w:t>
            </w:r>
          </w:p>
        </w:tc>
        <w:tc>
          <w:tcPr>
            <w:tcW w:w="879" w:type="dxa"/>
            <w:tcBorders>
              <w:top w:val="nil"/>
              <w:left w:val="nil"/>
              <w:bottom w:val="nil"/>
              <w:right w:val="single" w:sz="4" w:space="0" w:color="auto"/>
            </w:tcBorders>
            <w:shd w:val="clear" w:color="auto" w:fill="auto"/>
            <w:vAlign w:val="bottom"/>
            <w:hideMark/>
          </w:tcPr>
          <w:p w:rsidR="008B0024" w:rsidRPr="008B0024" w:rsidRDefault="008B0024" w:rsidP="008B0024">
            <w:pPr>
              <w:widowControl w:val="0"/>
              <w:autoSpaceDE w:val="0"/>
              <w:autoSpaceDN w:val="0"/>
              <w:adjustRightInd w:val="0"/>
              <w:spacing w:after="0"/>
              <w:jc w:val="center"/>
              <w:rPr>
                <w:sz w:val="20"/>
                <w:szCs w:val="20"/>
              </w:rPr>
            </w:pPr>
            <w:r w:rsidRPr="008B0024">
              <w:rPr>
                <w:bCs/>
                <w:sz w:val="20"/>
                <w:szCs w:val="20"/>
              </w:rPr>
              <w:t>15</w:t>
            </w:r>
          </w:p>
        </w:tc>
        <w:tc>
          <w:tcPr>
            <w:tcW w:w="1189" w:type="dxa"/>
            <w:tcBorders>
              <w:top w:val="nil"/>
              <w:left w:val="nil"/>
              <w:bottom w:val="nil"/>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lang w:val="en-US"/>
              </w:rPr>
            </w:pPr>
            <w:r w:rsidRPr="008B0024">
              <w:rPr>
                <w:bCs/>
                <w:sz w:val="20"/>
                <w:szCs w:val="20"/>
                <w:lang w:val="en-US"/>
              </w:rPr>
              <w:t>16</w:t>
            </w: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r w:rsidRPr="008B0024">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r w:rsidR="008B0024" w:rsidRPr="008B0024" w:rsidTr="004354D6">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8B0024" w:rsidRPr="008B0024" w:rsidRDefault="008B0024" w:rsidP="008B002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8B0024" w:rsidRPr="008B0024" w:rsidRDefault="008B0024" w:rsidP="008B002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8B0024" w:rsidRPr="008B0024" w:rsidRDefault="008B0024" w:rsidP="008B0024">
            <w:pPr>
              <w:widowControl w:val="0"/>
              <w:autoSpaceDE w:val="0"/>
              <w:autoSpaceDN w:val="0"/>
              <w:adjustRightInd w:val="0"/>
              <w:spacing w:after="0"/>
              <w:jc w:val="center"/>
              <w:rPr>
                <w:bCs/>
                <w:sz w:val="20"/>
                <w:szCs w:val="20"/>
              </w:rPr>
            </w:pPr>
          </w:p>
        </w:tc>
      </w:tr>
    </w:tbl>
    <w:p w:rsidR="008B0024" w:rsidRPr="008B0024" w:rsidRDefault="008B0024" w:rsidP="008B0024">
      <w:pPr>
        <w:widowControl w:val="0"/>
        <w:autoSpaceDE w:val="0"/>
        <w:autoSpaceDN w:val="0"/>
        <w:adjustRightInd w:val="0"/>
        <w:spacing w:after="0"/>
        <w:jc w:val="left"/>
        <w:rPr>
          <w:b/>
        </w:rPr>
      </w:pPr>
      <w:r w:rsidRPr="008B0024">
        <w:rPr>
          <w:b/>
        </w:rPr>
        <w:t>Примечания:</w:t>
      </w:r>
    </w:p>
    <w:p w:rsidR="008B0024" w:rsidRPr="008B0024" w:rsidRDefault="008B0024" w:rsidP="008B0024">
      <w:pPr>
        <w:widowControl w:val="0"/>
        <w:tabs>
          <w:tab w:val="left" w:pos="708"/>
          <w:tab w:val="left" w:pos="1134"/>
        </w:tabs>
        <w:autoSpaceDE w:val="0"/>
        <w:autoSpaceDN w:val="0"/>
        <w:spacing w:after="0"/>
        <w:ind w:firstLine="567"/>
        <w:rPr>
          <w:rFonts w:eastAsia="Calibri"/>
          <w:bCs/>
          <w:sz w:val="20"/>
          <w:szCs w:val="28"/>
          <w:lang w:eastAsia="ar-SA"/>
        </w:rPr>
      </w:pPr>
      <w:r w:rsidRPr="008B0024">
        <w:rPr>
          <w:rFonts w:eastAsia="Calibri"/>
          <w:bCs/>
          <w:sz w:val="20"/>
          <w:szCs w:val="20"/>
          <w:lang w:eastAsia="ar-SA"/>
        </w:rPr>
        <w:t>_______________________________________________________________________________________________________</w:t>
      </w:r>
    </w:p>
    <w:p w:rsidR="008B0024" w:rsidRPr="008B0024" w:rsidRDefault="008B0024" w:rsidP="008B0024">
      <w:pPr>
        <w:widowControl w:val="0"/>
        <w:overflowPunct w:val="0"/>
        <w:autoSpaceDE w:val="0"/>
        <w:spacing w:after="0"/>
        <w:ind w:firstLine="567"/>
        <w:rPr>
          <w:rFonts w:eastAsia="Calibri"/>
          <w:bCs/>
          <w:sz w:val="20"/>
          <w:szCs w:val="20"/>
          <w:lang w:eastAsia="ar-SA"/>
        </w:rPr>
      </w:pPr>
      <w:r w:rsidRPr="008B0024">
        <w:rPr>
          <w:rFonts w:eastAsia="Calibri"/>
          <w:bCs/>
          <w:snapToGrid w:val="0"/>
          <w:sz w:val="20"/>
          <w:szCs w:val="20"/>
          <w:lang w:eastAsia="ar-SA"/>
        </w:rPr>
        <w:t xml:space="preserve">    (подпись уполномоченного </w:t>
      </w:r>
      <w:proofErr w:type="gramStart"/>
      <w:r w:rsidRPr="008B0024">
        <w:rPr>
          <w:rFonts w:eastAsia="Calibri"/>
          <w:bCs/>
          <w:snapToGrid w:val="0"/>
          <w:sz w:val="20"/>
          <w:szCs w:val="20"/>
          <w:lang w:eastAsia="ar-SA"/>
        </w:rPr>
        <w:t xml:space="preserve">представителя)   </w:t>
      </w:r>
      <w:proofErr w:type="gramEnd"/>
      <w:r w:rsidRPr="008B0024">
        <w:rPr>
          <w:rFonts w:eastAsia="Calibri"/>
          <w:bCs/>
          <w:snapToGrid w:val="0"/>
          <w:sz w:val="20"/>
          <w:szCs w:val="20"/>
          <w:lang w:eastAsia="ar-SA"/>
        </w:rPr>
        <w:t xml:space="preserve">              (Ф.И.О. и должность подписавшего)</w:t>
      </w:r>
    </w:p>
    <w:p w:rsidR="008B0024" w:rsidRPr="008B0024" w:rsidRDefault="008B0024" w:rsidP="008B0024">
      <w:pPr>
        <w:widowControl w:val="0"/>
        <w:overflowPunct w:val="0"/>
        <w:autoSpaceDE w:val="0"/>
        <w:spacing w:after="0"/>
        <w:ind w:firstLine="567"/>
        <w:rPr>
          <w:rFonts w:eastAsia="Calibri"/>
          <w:sz w:val="16"/>
          <w:szCs w:val="12"/>
          <w:lang w:eastAsia="ar-SA"/>
        </w:rPr>
      </w:pPr>
    </w:p>
    <w:p w:rsidR="008B0024" w:rsidRPr="008B0024" w:rsidRDefault="008B0024" w:rsidP="008B0024">
      <w:pPr>
        <w:widowControl w:val="0"/>
        <w:overflowPunct w:val="0"/>
        <w:autoSpaceDE w:val="0"/>
        <w:spacing w:after="0"/>
        <w:ind w:firstLine="567"/>
        <w:rPr>
          <w:rFonts w:eastAsia="Calibri"/>
          <w:b/>
          <w:lang w:eastAsia="ar-SA"/>
        </w:rPr>
      </w:pPr>
      <w:r w:rsidRPr="008B0024">
        <w:rPr>
          <w:rFonts w:eastAsia="Calibri"/>
          <w:b/>
          <w:lang w:eastAsia="ar-SA"/>
        </w:rPr>
        <w:t>М.П.</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w:t>
      </w:r>
      <w:r w:rsidRPr="008B0024">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w:t>
      </w:r>
      <w:r w:rsidRPr="008B0024">
        <w:rPr>
          <w:i/>
          <w:sz w:val="20"/>
          <w:szCs w:val="20"/>
        </w:rPr>
        <w:lastRenderedPageBreak/>
        <w:t xml:space="preserve">количестве таких акционеров. </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Изменение формы справки недопустимо.</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Указывается полное наименование юридического лица с расшифровкой его организационно-правовой формы.</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Графы (поля) таблицы должны содержать информацию, касающуюся только этой графы (поля).</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При заполнении паспортных данных указываются только серия и номер паспорта в формате ХХХХ ХХХХХХ.</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w:t>
      </w:r>
      <w:r w:rsidRPr="008B0024">
        <w:rPr>
          <w:i/>
          <w:sz w:val="20"/>
          <w:szCs w:val="20"/>
        </w:rPr>
        <w:tab/>
        <w:t>1.1, 1.2 и т.д. - собственники участника (собственники первого уровня).</w:t>
      </w:r>
    </w:p>
    <w:p w:rsidR="008B0024" w:rsidRPr="008B0024" w:rsidRDefault="008B0024" w:rsidP="008B0024">
      <w:pPr>
        <w:widowControl w:val="0"/>
        <w:tabs>
          <w:tab w:val="left" w:pos="284"/>
        </w:tabs>
        <w:autoSpaceDE w:val="0"/>
        <w:autoSpaceDN w:val="0"/>
        <w:adjustRightInd w:val="0"/>
        <w:spacing w:after="0"/>
        <w:rPr>
          <w:i/>
          <w:sz w:val="20"/>
          <w:szCs w:val="20"/>
        </w:rPr>
      </w:pPr>
      <w:r w:rsidRPr="008B0024">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8B0024" w:rsidRPr="008B0024" w:rsidRDefault="008B0024" w:rsidP="008B0024">
      <w:pPr>
        <w:widowControl w:val="0"/>
        <w:tabs>
          <w:tab w:val="left" w:pos="284"/>
          <w:tab w:val="left" w:pos="426"/>
        </w:tabs>
        <w:autoSpaceDE w:val="0"/>
        <w:autoSpaceDN w:val="0"/>
        <w:adjustRightInd w:val="0"/>
        <w:spacing w:after="0"/>
        <w:rPr>
          <w:sz w:val="20"/>
          <w:szCs w:val="20"/>
        </w:rPr>
      </w:pPr>
      <w:r w:rsidRPr="008B0024">
        <w:rPr>
          <w:i/>
          <w:sz w:val="20"/>
          <w:szCs w:val="20"/>
        </w:rPr>
        <w:t>***</w:t>
      </w:r>
      <w:r w:rsidRPr="008B0024">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8B0024" w:rsidRPr="008B0024" w:rsidRDefault="008B0024" w:rsidP="008B0024">
      <w:pPr>
        <w:widowControl w:val="0"/>
        <w:tabs>
          <w:tab w:val="left" w:pos="1276"/>
        </w:tabs>
        <w:spacing w:after="0"/>
        <w:ind w:right="-1"/>
        <w:jc w:val="center"/>
        <w:outlineLvl w:val="1"/>
        <w:rPr>
          <w:b/>
          <w:lang w:val="x-none" w:eastAsia="x-none"/>
        </w:rPr>
      </w:pPr>
    </w:p>
    <w:p w:rsidR="008B0024" w:rsidRPr="008B0024" w:rsidRDefault="008B0024" w:rsidP="008B0024">
      <w:pPr>
        <w:spacing w:after="0"/>
        <w:ind w:firstLine="709"/>
        <w:rPr>
          <w:b/>
        </w:rPr>
      </w:pPr>
    </w:p>
    <w:p w:rsidR="008B0024" w:rsidRPr="008B0024" w:rsidRDefault="008B0024" w:rsidP="008B0024">
      <w:pPr>
        <w:spacing w:after="0"/>
        <w:ind w:firstLine="709"/>
        <w:rPr>
          <w:b/>
        </w:rPr>
      </w:pPr>
      <w:r w:rsidRPr="008B0024">
        <w:rPr>
          <w:b/>
        </w:rPr>
        <w:t xml:space="preserve">Инструкция по заполнению формы предоставления информации о собственниках (включая конечных бенефициаров) </w:t>
      </w:r>
    </w:p>
    <w:p w:rsidR="008B0024" w:rsidRPr="008B0024" w:rsidRDefault="008B0024" w:rsidP="008B0024">
      <w:pPr>
        <w:spacing w:after="0"/>
        <w:ind w:firstLine="709"/>
      </w:pPr>
      <w:r w:rsidRPr="008B0024">
        <w:t>Графа №1</w:t>
      </w:r>
      <w:r w:rsidRPr="008B0024">
        <w:tab/>
        <w:t>Указывается номер по порядку в отношении каждого контрагента, указанного в отчете.</w:t>
      </w:r>
    </w:p>
    <w:p w:rsidR="008B0024" w:rsidRPr="008B0024" w:rsidRDefault="008B0024" w:rsidP="008B0024">
      <w:pPr>
        <w:spacing w:after="0"/>
        <w:ind w:firstLine="709"/>
      </w:pPr>
      <w:r w:rsidRPr="008B0024">
        <w:t>Графа №2</w:t>
      </w:r>
      <w:r w:rsidRPr="008B0024">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8B0024" w:rsidRPr="008B0024" w:rsidRDefault="008B0024" w:rsidP="008B0024">
      <w:pPr>
        <w:spacing w:after="0"/>
        <w:ind w:firstLine="709"/>
      </w:pPr>
      <w:r w:rsidRPr="008B0024">
        <w:t>Графа №3</w:t>
      </w:r>
      <w:r w:rsidRPr="008B0024">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8B0024" w:rsidRPr="008B0024" w:rsidRDefault="008B0024" w:rsidP="008B0024">
      <w:pPr>
        <w:spacing w:after="0"/>
        <w:ind w:firstLine="709"/>
        <w:rPr>
          <w:lang w:eastAsia="x-none"/>
        </w:rPr>
      </w:pPr>
      <w:r w:rsidRPr="008B0024">
        <w:rPr>
          <w:lang w:val="x-none" w:eastAsia="x-none"/>
        </w:rPr>
        <w:t>Графа №4</w:t>
      </w:r>
      <w:r w:rsidRPr="008B0024">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8B0024">
        <w:rPr>
          <w:lang w:val="x-none" w:eastAsia="x-none"/>
        </w:rPr>
        <w:t>т.д</w:t>
      </w:r>
      <w:proofErr w:type="spellEnd"/>
      <w:r w:rsidRPr="008B0024">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8B0024" w:rsidRPr="008B0024" w:rsidRDefault="008B0024" w:rsidP="008B0024">
      <w:pPr>
        <w:spacing w:after="160" w:line="259" w:lineRule="auto"/>
        <w:ind w:firstLine="720"/>
        <w:contextualSpacing/>
        <w:rPr>
          <w:rFonts w:eastAsia="Calibri"/>
          <w:lang w:eastAsia="en-US"/>
        </w:rPr>
      </w:pPr>
      <w:r w:rsidRPr="008B0024">
        <w:t>Графа №5</w:t>
      </w:r>
      <w:r w:rsidRPr="008B0024">
        <w:tab/>
      </w:r>
      <w:r w:rsidRPr="008B0024">
        <w:rPr>
          <w:rFonts w:eastAsia="Calibri"/>
          <w:lang w:eastAsia="en-US"/>
        </w:rPr>
        <w:t>Указываются коды ОКВЭД по порядку, начиная с кода основного вида деятельности.</w:t>
      </w:r>
    </w:p>
    <w:p w:rsidR="008B0024" w:rsidRPr="008B0024" w:rsidRDefault="008B0024" w:rsidP="008B0024">
      <w:pPr>
        <w:spacing w:after="0"/>
        <w:ind w:firstLine="709"/>
      </w:pPr>
      <w:r w:rsidRPr="008B0024">
        <w:t>Графа №6</w:t>
      </w:r>
      <w:r w:rsidRPr="008B0024">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8B0024" w:rsidRPr="008B0024" w:rsidRDefault="008B0024" w:rsidP="008B0024">
      <w:pPr>
        <w:tabs>
          <w:tab w:val="left" w:pos="709"/>
          <w:tab w:val="left" w:pos="1418"/>
          <w:tab w:val="left" w:pos="2127"/>
          <w:tab w:val="left" w:pos="2527"/>
        </w:tabs>
        <w:spacing w:after="0"/>
        <w:ind w:firstLine="709"/>
      </w:pPr>
      <w:r w:rsidRPr="008B0024">
        <w:t>Графа №7</w:t>
      </w:r>
      <w:r w:rsidRPr="008B0024">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8B0024" w:rsidRPr="008B0024" w:rsidRDefault="008B0024" w:rsidP="008B0024">
      <w:pPr>
        <w:spacing w:after="160" w:line="259" w:lineRule="auto"/>
        <w:ind w:firstLine="709"/>
        <w:contextualSpacing/>
        <w:rPr>
          <w:rFonts w:eastAsia="Calibri"/>
          <w:lang w:eastAsia="en-US"/>
        </w:rPr>
      </w:pPr>
      <w:r w:rsidRPr="008B0024">
        <w:t xml:space="preserve">Графа </w:t>
      </w:r>
      <w:proofErr w:type="gramStart"/>
      <w:r w:rsidRPr="008B0024">
        <w:t>№8</w:t>
      </w:r>
      <w:r w:rsidRPr="008B0024">
        <w:tab/>
        <w:t>В</w:t>
      </w:r>
      <w:proofErr w:type="gramEnd"/>
      <w:r w:rsidRPr="008B0024">
        <w:t xml:space="preserve"> данной графе создается нумерованный список, характеризующий иерархичность собственников</w:t>
      </w:r>
      <w:r w:rsidRPr="008B0024">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8B0024" w:rsidRPr="008B0024" w:rsidRDefault="008B0024" w:rsidP="008B0024">
      <w:pPr>
        <w:spacing w:after="0"/>
        <w:ind w:firstLine="709"/>
      </w:pPr>
      <w:r w:rsidRPr="008B0024">
        <w:t>Графа №9</w:t>
      </w:r>
      <w:r w:rsidRPr="008B0024">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8B0024" w:rsidRPr="008B0024" w:rsidRDefault="008B0024" w:rsidP="008B0024">
      <w:pPr>
        <w:spacing w:after="0"/>
        <w:ind w:firstLine="709"/>
      </w:pPr>
      <w:r w:rsidRPr="008B0024">
        <w:t>Графа №10</w:t>
      </w:r>
      <w:r w:rsidRPr="008B0024">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8B0024" w:rsidRPr="008B0024" w:rsidRDefault="008B0024" w:rsidP="008B0024">
      <w:pPr>
        <w:spacing w:after="0"/>
        <w:ind w:firstLine="709"/>
      </w:pPr>
      <w:r w:rsidRPr="008B0024">
        <w:t>Графа №11</w:t>
      </w:r>
      <w:r w:rsidRPr="008B0024">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8B0024" w:rsidRPr="008B0024" w:rsidRDefault="008B0024" w:rsidP="008B0024">
      <w:pPr>
        <w:spacing w:after="0"/>
        <w:ind w:firstLine="709"/>
      </w:pPr>
      <w:r w:rsidRPr="008B0024">
        <w:t xml:space="preserve">Графа </w:t>
      </w:r>
      <w:proofErr w:type="gramStart"/>
      <w:r w:rsidRPr="008B0024">
        <w:t>№12</w:t>
      </w:r>
      <w:r w:rsidRPr="008B0024">
        <w:tab/>
        <w:t>В</w:t>
      </w:r>
      <w:proofErr w:type="gramEnd"/>
      <w:r w:rsidRPr="008B0024">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8B0024" w:rsidRPr="008B0024" w:rsidRDefault="008B0024" w:rsidP="008B0024">
      <w:pPr>
        <w:spacing w:after="0"/>
        <w:ind w:firstLine="709"/>
      </w:pPr>
      <w:r w:rsidRPr="008B0024">
        <w:t>В отношении иностранных собственников адрес регистрации указывается в формате: Страна, Адрес, Идентификационный номер (для организаций);</w:t>
      </w:r>
    </w:p>
    <w:p w:rsidR="008B0024" w:rsidRPr="008B0024" w:rsidRDefault="008B0024" w:rsidP="008B0024">
      <w:pPr>
        <w:spacing w:after="0"/>
        <w:ind w:firstLine="709"/>
      </w:pPr>
      <w:r w:rsidRPr="008B0024">
        <w:lastRenderedPageBreak/>
        <w:t>Графа №13</w:t>
      </w:r>
      <w:r w:rsidRPr="008B0024">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8B0024" w:rsidRPr="008B0024" w:rsidRDefault="008B0024" w:rsidP="008B0024">
      <w:pPr>
        <w:spacing w:after="0"/>
        <w:ind w:firstLine="709"/>
        <w:rPr>
          <w:strike/>
        </w:rPr>
      </w:pPr>
      <w:r w:rsidRPr="008B0024">
        <w:t>Графа №14</w:t>
      </w:r>
      <w:r w:rsidRPr="008B0024">
        <w:tab/>
        <w:t>Указывается вид собственника, а именно:</w:t>
      </w:r>
    </w:p>
    <w:p w:rsidR="008B0024" w:rsidRPr="008B0024" w:rsidRDefault="008B0024" w:rsidP="008B0024">
      <w:pPr>
        <w:spacing w:after="0"/>
        <w:ind w:firstLine="709"/>
        <w:rPr>
          <w:lang w:val="x-none" w:eastAsia="x-none"/>
        </w:rPr>
      </w:pPr>
      <w:r w:rsidRPr="008B0024">
        <w:rPr>
          <w:b/>
          <w:lang w:val="x-none" w:eastAsia="x-none"/>
        </w:rPr>
        <w:t>Акционер</w:t>
      </w:r>
      <w:r w:rsidRPr="008B0024">
        <w:rPr>
          <w:lang w:val="x-none" w:eastAsia="x-none"/>
        </w:rPr>
        <w:t xml:space="preserve"> – все юридические лица, которые являются </w:t>
      </w:r>
      <w:r w:rsidRPr="008B0024">
        <w:rPr>
          <w:lang w:eastAsia="x-none"/>
        </w:rPr>
        <w:t>участниками (собственниками)</w:t>
      </w:r>
      <w:r w:rsidRPr="008B0024">
        <w:rPr>
          <w:lang w:val="x-none" w:eastAsia="x-none"/>
        </w:rPr>
        <w:t xml:space="preserve"> </w:t>
      </w:r>
      <w:r w:rsidRPr="008B0024">
        <w:rPr>
          <w:lang w:eastAsia="x-none"/>
        </w:rPr>
        <w:t>а</w:t>
      </w:r>
      <w:proofErr w:type="spellStart"/>
      <w:r w:rsidRPr="008B0024">
        <w:rPr>
          <w:lang w:val="x-none" w:eastAsia="x-none"/>
        </w:rPr>
        <w:t>кционерных</w:t>
      </w:r>
      <w:proofErr w:type="spellEnd"/>
      <w:r w:rsidRPr="008B0024">
        <w:rPr>
          <w:lang w:val="x-none" w:eastAsia="x-none"/>
        </w:rPr>
        <w:t xml:space="preserve"> обществ (открытых</w:t>
      </w:r>
      <w:r w:rsidRPr="008B0024">
        <w:rPr>
          <w:lang w:eastAsia="x-none"/>
        </w:rPr>
        <w:t>,</w:t>
      </w:r>
      <w:r w:rsidRPr="008B0024">
        <w:rPr>
          <w:lang w:val="x-none" w:eastAsia="x-none"/>
        </w:rPr>
        <w:t>закрытых</w:t>
      </w:r>
      <w:r w:rsidRPr="008B0024">
        <w:rPr>
          <w:lang w:eastAsia="x-none"/>
        </w:rPr>
        <w:t>, публичных, непубличных</w:t>
      </w:r>
      <w:r w:rsidRPr="008B0024">
        <w:rPr>
          <w:lang w:val="x-none" w:eastAsia="x-none"/>
        </w:rPr>
        <w:t>);</w:t>
      </w:r>
    </w:p>
    <w:p w:rsidR="008B0024" w:rsidRPr="008B0024" w:rsidRDefault="008B0024" w:rsidP="008B0024">
      <w:pPr>
        <w:spacing w:after="0"/>
        <w:ind w:firstLine="709"/>
        <w:rPr>
          <w:lang w:val="x-none" w:eastAsia="x-none"/>
        </w:rPr>
      </w:pPr>
      <w:r w:rsidRPr="008B0024">
        <w:rPr>
          <w:b/>
          <w:lang w:val="x-none" w:eastAsia="x-none"/>
        </w:rPr>
        <w:t>Участник</w:t>
      </w:r>
      <w:r w:rsidRPr="008B0024">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8B0024" w:rsidRPr="008B0024" w:rsidRDefault="008B0024" w:rsidP="008B0024">
      <w:pPr>
        <w:spacing w:after="0"/>
        <w:ind w:firstLine="709"/>
        <w:rPr>
          <w:lang w:val="x-none" w:eastAsia="x-none"/>
        </w:rPr>
      </w:pPr>
      <w:r w:rsidRPr="008B0024">
        <w:rPr>
          <w:b/>
          <w:lang w:val="x-none" w:eastAsia="x-none"/>
        </w:rPr>
        <w:t>Руководитель</w:t>
      </w:r>
      <w:r w:rsidRPr="008B0024">
        <w:rPr>
          <w:lang w:val="x-none" w:eastAsia="x-none"/>
        </w:rPr>
        <w:t xml:space="preserve"> – физическое лицо, являющееся исполнительным органом собственника – юридического лица;</w:t>
      </w:r>
    </w:p>
    <w:p w:rsidR="008B0024" w:rsidRPr="008B0024" w:rsidRDefault="008B0024" w:rsidP="008B0024">
      <w:pPr>
        <w:spacing w:after="0"/>
        <w:ind w:firstLine="709"/>
      </w:pPr>
      <w:r w:rsidRPr="008B0024">
        <w:rPr>
          <w:b/>
        </w:rPr>
        <w:t>Бенефициар</w:t>
      </w:r>
      <w:r w:rsidRPr="008B0024">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8B0024" w:rsidRPr="008B0024" w:rsidRDefault="008B0024" w:rsidP="008B0024">
      <w:pPr>
        <w:spacing w:after="0"/>
        <w:ind w:firstLine="709"/>
        <w:rPr>
          <w:b/>
          <w:lang w:val="x-none" w:eastAsia="x-none"/>
        </w:rPr>
      </w:pPr>
      <w:r w:rsidRPr="008B0024">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8B0024">
        <w:rPr>
          <w:b/>
          <w:lang w:eastAsia="x-none"/>
        </w:rPr>
        <w:t>8</w:t>
      </w:r>
      <w:r w:rsidRPr="008B0024">
        <w:rPr>
          <w:b/>
          <w:lang w:val="x-none" w:eastAsia="x-none"/>
        </w:rPr>
        <w:t xml:space="preserve"> в конце указывается ноль, например 1.1.0).</w:t>
      </w:r>
    </w:p>
    <w:p w:rsidR="008B0024" w:rsidRPr="008B0024" w:rsidRDefault="008B0024" w:rsidP="008B0024">
      <w:pPr>
        <w:spacing w:after="0"/>
        <w:ind w:firstLine="709"/>
      </w:pPr>
      <w:r w:rsidRPr="008B0024">
        <w:t xml:space="preserve">Графа №15 Размер доли участника/акционера/бенефициара в уставном капитале указывается в процентном отношении. </w:t>
      </w:r>
    </w:p>
    <w:p w:rsidR="008B0024" w:rsidRPr="008B0024" w:rsidRDefault="008B0024" w:rsidP="008B0024">
      <w:pPr>
        <w:spacing w:after="0"/>
        <w:ind w:firstLine="709"/>
        <w:rPr>
          <w:strike/>
        </w:rPr>
      </w:pPr>
      <w:r w:rsidRPr="008B0024">
        <w:t>Графа №16</w:t>
      </w:r>
      <w:r w:rsidRPr="008B0024">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8B0024" w:rsidRPr="008B0024" w:rsidRDefault="008B0024" w:rsidP="008B0024">
      <w:pPr>
        <w:spacing w:after="0"/>
        <w:ind w:firstLine="709"/>
        <w:rPr>
          <w:rFonts w:eastAsia="Calibri"/>
          <w:b/>
          <w:sz w:val="20"/>
          <w:lang w:eastAsia="en-US"/>
        </w:rPr>
      </w:pPr>
      <w:r w:rsidRPr="008B0024">
        <w:rPr>
          <w:rFonts w:eastAsia="Calibri"/>
          <w:b/>
          <w:sz w:val="20"/>
          <w:lang w:eastAsia="en-US"/>
        </w:rPr>
        <w:t>Примечание:</w:t>
      </w:r>
    </w:p>
    <w:p w:rsidR="008B0024" w:rsidRPr="008B0024" w:rsidRDefault="008B0024" w:rsidP="008B0024">
      <w:pPr>
        <w:spacing w:after="0"/>
        <w:ind w:firstLine="709"/>
        <w:rPr>
          <w:rFonts w:eastAsia="Calibri"/>
          <w:sz w:val="20"/>
          <w:lang w:eastAsia="en-US"/>
        </w:rPr>
      </w:pPr>
      <w:r w:rsidRPr="008B0024">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8B0024" w:rsidRPr="008B0024" w:rsidRDefault="008B0024" w:rsidP="008B0024">
      <w:pPr>
        <w:spacing w:after="0"/>
        <w:ind w:firstLine="709"/>
        <w:rPr>
          <w:sz w:val="16"/>
          <w:szCs w:val="20"/>
        </w:rPr>
      </w:pPr>
      <w:r w:rsidRPr="008B0024">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8B0024" w:rsidRPr="008B0024" w:rsidRDefault="008B0024" w:rsidP="008B0024">
      <w:pPr>
        <w:spacing w:after="160" w:line="259" w:lineRule="auto"/>
        <w:ind w:firstLine="709"/>
        <w:contextualSpacing/>
        <w:rPr>
          <w:rFonts w:eastAsia="Calibri"/>
          <w:lang w:eastAsia="en-US"/>
        </w:rPr>
      </w:pPr>
    </w:p>
    <w:p w:rsidR="008B0024" w:rsidRPr="008B0024" w:rsidRDefault="008B0024" w:rsidP="008B0024">
      <w:pPr>
        <w:spacing w:after="0"/>
        <w:ind w:firstLine="1560"/>
        <w:rPr>
          <w:rFonts w:eastAsia="Calibri"/>
          <w:lang w:eastAsia="en-US"/>
        </w:rPr>
      </w:pPr>
      <w:r w:rsidRPr="008B0024">
        <w:rPr>
          <w:rFonts w:eastAsia="Calibri"/>
          <w:lang w:eastAsia="en-US"/>
        </w:rPr>
        <w:t>Рис.1 Графическое изображение структуры собственников</w:t>
      </w:r>
    </w:p>
    <w:p w:rsidR="008B0024" w:rsidRPr="008B0024" w:rsidRDefault="008B0024" w:rsidP="008B0024">
      <w:pPr>
        <w:spacing w:after="0"/>
        <w:jc w:val="center"/>
        <w:rPr>
          <w:rFonts w:eastAsia="Calibri"/>
          <w:lang w:eastAsia="en-US"/>
        </w:rPr>
      </w:pPr>
      <w:r w:rsidRPr="008B0024">
        <w:rPr>
          <w:rFonts w:eastAsia="Calibri"/>
          <w:noProof/>
        </w:rPr>
        <w:drawing>
          <wp:inline distT="0" distB="0" distL="0" distR="0" wp14:anchorId="6028D14E" wp14:editId="18F27D52">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302"/>
        <w:gridCol w:w="298"/>
        <w:gridCol w:w="307"/>
        <w:gridCol w:w="311"/>
        <w:gridCol w:w="305"/>
        <w:gridCol w:w="415"/>
        <w:gridCol w:w="506"/>
        <w:gridCol w:w="508"/>
        <w:gridCol w:w="917"/>
        <w:gridCol w:w="919"/>
        <w:gridCol w:w="1429"/>
        <w:gridCol w:w="1226"/>
        <w:gridCol w:w="711"/>
        <w:gridCol w:w="919"/>
        <w:gridCol w:w="716"/>
        <w:gridCol w:w="1020"/>
      </w:tblGrid>
      <w:tr w:rsidR="008B0024" w:rsidRPr="008B0024" w:rsidTr="004354D6">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8B0024" w:rsidRPr="008B0024" w:rsidRDefault="008B0024" w:rsidP="008B002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024" w:rsidRPr="008B0024" w:rsidRDefault="008B0024" w:rsidP="008B0024">
            <w:pPr>
              <w:spacing w:after="0"/>
              <w:jc w:val="center"/>
              <w:rPr>
                <w:sz w:val="18"/>
                <w:szCs w:val="18"/>
              </w:rPr>
            </w:pPr>
            <w:r w:rsidRPr="008B0024">
              <w:rPr>
                <w:sz w:val="18"/>
                <w:szCs w:val="18"/>
              </w:rPr>
              <w:t xml:space="preserve">Информация о собственниках контрагента (включая конечных </w:t>
            </w:r>
            <w:proofErr w:type="gramStart"/>
            <w:r w:rsidRPr="008B0024">
              <w:rPr>
                <w:sz w:val="18"/>
                <w:szCs w:val="18"/>
              </w:rPr>
              <w:t>бенефициаров)</w:t>
            </w:r>
            <w:r w:rsidRPr="008B0024">
              <w:rPr>
                <w:sz w:val="18"/>
                <w:szCs w:val="18"/>
                <w:vertAlign w:val="superscript"/>
              </w:rPr>
              <w:t>*</w:t>
            </w:r>
            <w:proofErr w:type="gramEnd"/>
          </w:p>
        </w:tc>
      </w:tr>
      <w:tr w:rsidR="008B0024" w:rsidRPr="008B0024" w:rsidTr="004354D6">
        <w:trPr>
          <w:trHeight w:val="129"/>
        </w:trPr>
        <w:tc>
          <w:tcPr>
            <w:tcW w:w="140" w:type="pct"/>
            <w:tcBorders>
              <w:top w:val="nil"/>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r w:rsidRPr="008B0024">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0024" w:rsidRPr="008B0024" w:rsidRDefault="008B0024" w:rsidP="008B0024">
            <w:pPr>
              <w:tabs>
                <w:tab w:val="num" w:pos="0"/>
              </w:tabs>
              <w:spacing w:after="0"/>
              <w:jc w:val="center"/>
              <w:rPr>
                <w:sz w:val="18"/>
                <w:szCs w:val="18"/>
              </w:rPr>
            </w:pPr>
            <w:proofErr w:type="gramStart"/>
            <w:r w:rsidRPr="008B0024">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Информация о цепочке собственников контрагента, включая бенефициаров (в том числе конечных)</w:t>
            </w:r>
          </w:p>
        </w:tc>
      </w:tr>
      <w:tr w:rsidR="008B0024" w:rsidRPr="008B0024" w:rsidTr="004354D6">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lastRenderedPageBreak/>
              <w:t xml:space="preserve">№ </w:t>
            </w:r>
            <w:proofErr w:type="spellStart"/>
            <w:r w:rsidRPr="008B0024">
              <w:rPr>
                <w:bCs/>
                <w:sz w:val="18"/>
                <w:szCs w:val="18"/>
              </w:rPr>
              <w:t>п.п</w:t>
            </w:r>
            <w:proofErr w:type="spellEnd"/>
            <w:r w:rsidRPr="008B0024">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Наименование</w:t>
            </w:r>
          </w:p>
          <w:p w:rsidR="008B0024" w:rsidRPr="008B0024" w:rsidRDefault="008B0024" w:rsidP="008B0024">
            <w:pPr>
              <w:tabs>
                <w:tab w:val="num" w:pos="0"/>
              </w:tabs>
              <w:spacing w:after="0"/>
              <w:ind w:right="113"/>
              <w:jc w:val="center"/>
              <w:rPr>
                <w:bCs/>
                <w:sz w:val="18"/>
                <w:szCs w:val="18"/>
              </w:rPr>
            </w:pPr>
            <w:r w:rsidRPr="008B0024">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8B0024" w:rsidRPr="008B0024" w:rsidRDefault="008B0024" w:rsidP="008B0024">
            <w:pPr>
              <w:tabs>
                <w:tab w:val="num" w:pos="0"/>
              </w:tabs>
              <w:spacing w:after="0"/>
              <w:ind w:right="113"/>
              <w:jc w:val="center"/>
              <w:rPr>
                <w:bCs/>
                <w:sz w:val="18"/>
                <w:szCs w:val="18"/>
              </w:rPr>
            </w:pPr>
            <w:r w:rsidRPr="008B0024">
              <w:rPr>
                <w:bCs/>
                <w:sz w:val="18"/>
                <w:szCs w:val="18"/>
              </w:rPr>
              <w:t>серия и номер паспорта</w:t>
            </w:r>
          </w:p>
          <w:p w:rsidR="008B0024" w:rsidRPr="008B0024" w:rsidRDefault="008B0024" w:rsidP="008B0024">
            <w:pPr>
              <w:tabs>
                <w:tab w:val="num" w:pos="0"/>
              </w:tabs>
              <w:spacing w:after="0"/>
              <w:ind w:right="113"/>
              <w:jc w:val="center"/>
              <w:rPr>
                <w:bCs/>
                <w:sz w:val="18"/>
                <w:szCs w:val="18"/>
              </w:rPr>
            </w:pPr>
            <w:r w:rsidRPr="008B0024">
              <w:rPr>
                <w:bCs/>
                <w:sz w:val="18"/>
                <w:szCs w:val="18"/>
              </w:rPr>
              <w:t xml:space="preserve">(для </w:t>
            </w:r>
            <w:proofErr w:type="spellStart"/>
            <w:proofErr w:type="gramStart"/>
            <w:r w:rsidRPr="008B0024">
              <w:rPr>
                <w:bCs/>
                <w:sz w:val="18"/>
                <w:szCs w:val="18"/>
              </w:rPr>
              <w:t>физ.лиц</w:t>
            </w:r>
            <w:proofErr w:type="spellEnd"/>
            <w:proofErr w:type="gramEnd"/>
            <w:r w:rsidRPr="008B0024">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right="113"/>
              <w:jc w:val="center"/>
              <w:rPr>
                <w:bCs/>
                <w:sz w:val="18"/>
                <w:szCs w:val="18"/>
              </w:rPr>
            </w:pPr>
            <w:r w:rsidRPr="008B0024">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8B0024" w:rsidRPr="008B0024" w:rsidRDefault="008B0024" w:rsidP="008B0024">
            <w:pPr>
              <w:tabs>
                <w:tab w:val="num" w:pos="0"/>
              </w:tabs>
              <w:spacing w:after="0"/>
              <w:ind w:right="113"/>
              <w:jc w:val="center"/>
              <w:rPr>
                <w:sz w:val="18"/>
                <w:szCs w:val="18"/>
              </w:rPr>
            </w:pPr>
            <w:r w:rsidRPr="008B0024">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8B0024" w:rsidRPr="008B0024" w:rsidRDefault="008B0024" w:rsidP="008B0024">
            <w:pPr>
              <w:tabs>
                <w:tab w:val="num" w:pos="0"/>
              </w:tabs>
              <w:spacing w:after="0"/>
              <w:ind w:right="113"/>
              <w:jc w:val="center"/>
              <w:rPr>
                <w:sz w:val="18"/>
                <w:szCs w:val="18"/>
              </w:rPr>
            </w:pPr>
            <w:r w:rsidRPr="008B0024">
              <w:rPr>
                <w:sz w:val="18"/>
                <w:szCs w:val="18"/>
              </w:rPr>
              <w:t>информация о подтверждающих документах (наименование, реквизиты и т.д.)</w:t>
            </w:r>
          </w:p>
        </w:tc>
      </w:tr>
      <w:tr w:rsidR="008B0024" w:rsidRPr="008B0024" w:rsidTr="004354D6">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8B0024" w:rsidRPr="008B0024" w:rsidRDefault="008B0024" w:rsidP="008B0024">
            <w:pPr>
              <w:tabs>
                <w:tab w:val="num" w:pos="0"/>
              </w:tabs>
              <w:spacing w:after="0"/>
              <w:jc w:val="center"/>
              <w:rPr>
                <w:bCs/>
                <w:sz w:val="18"/>
                <w:szCs w:val="18"/>
              </w:rPr>
            </w:pPr>
            <w:r w:rsidRPr="008B0024">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bCs/>
                <w:sz w:val="18"/>
                <w:szCs w:val="18"/>
              </w:rPr>
            </w:pPr>
            <w:r w:rsidRPr="008B0024">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8B0024" w:rsidRPr="008B0024" w:rsidRDefault="008B0024" w:rsidP="008B0024">
            <w:pPr>
              <w:tabs>
                <w:tab w:val="num" w:pos="0"/>
              </w:tabs>
              <w:spacing w:after="0"/>
              <w:jc w:val="center"/>
              <w:rPr>
                <w:bCs/>
                <w:sz w:val="18"/>
                <w:szCs w:val="18"/>
              </w:rPr>
            </w:pPr>
            <w:r w:rsidRPr="008B0024">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8B0024" w:rsidRPr="008B0024" w:rsidRDefault="008B0024" w:rsidP="008B0024">
            <w:pPr>
              <w:tabs>
                <w:tab w:val="num" w:pos="0"/>
              </w:tabs>
              <w:spacing w:after="0"/>
              <w:jc w:val="center"/>
              <w:rPr>
                <w:bCs/>
                <w:sz w:val="18"/>
                <w:szCs w:val="18"/>
              </w:rPr>
            </w:pPr>
            <w:r w:rsidRPr="008B0024">
              <w:rPr>
                <w:bCs/>
                <w:sz w:val="18"/>
                <w:szCs w:val="18"/>
              </w:rPr>
              <w:t>16</w:t>
            </w:r>
          </w:p>
        </w:tc>
      </w:tr>
      <w:tr w:rsidR="008B0024" w:rsidRPr="008B0024" w:rsidTr="004354D6">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r w:rsidRPr="008B0024">
              <w:rPr>
                <w:sz w:val="18"/>
                <w:szCs w:val="18"/>
              </w:rPr>
              <w:t> 1</w:t>
            </w:r>
          </w:p>
          <w:p w:rsidR="008B0024" w:rsidRPr="008B0024" w:rsidRDefault="008B0024" w:rsidP="008B0024">
            <w:pPr>
              <w:tabs>
                <w:tab w:val="num" w:pos="0"/>
              </w:tabs>
              <w:spacing w:after="0"/>
              <w:rPr>
                <w:sz w:val="18"/>
                <w:szCs w:val="18"/>
              </w:rPr>
            </w:pPr>
            <w:r w:rsidRPr="008B0024">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6489658121</w:t>
            </w:r>
          </w:p>
          <w:p w:rsidR="008B0024" w:rsidRPr="008B0024" w:rsidRDefault="008B0024" w:rsidP="008B0024">
            <w:pPr>
              <w:tabs>
                <w:tab w:val="num" w:pos="0"/>
              </w:tabs>
              <w:spacing w:after="0"/>
              <w:rPr>
                <w:sz w:val="18"/>
                <w:szCs w:val="18"/>
              </w:rPr>
            </w:pPr>
            <w:r w:rsidRPr="008B0024">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7896433178944</w:t>
            </w:r>
          </w:p>
          <w:p w:rsidR="008B0024" w:rsidRPr="008B0024" w:rsidRDefault="008B0024" w:rsidP="008B0024">
            <w:pPr>
              <w:tabs>
                <w:tab w:val="num" w:pos="0"/>
              </w:tabs>
              <w:spacing w:after="0"/>
              <w:rPr>
                <w:sz w:val="18"/>
                <w:szCs w:val="18"/>
              </w:rPr>
            </w:pPr>
            <w:r w:rsidRPr="008B0024">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52.96</w:t>
            </w:r>
          </w:p>
          <w:p w:rsidR="008B0024" w:rsidRPr="008B0024" w:rsidRDefault="008B0024" w:rsidP="008B0024">
            <w:pPr>
              <w:tabs>
                <w:tab w:val="num" w:pos="0"/>
              </w:tabs>
              <w:spacing w:after="0"/>
              <w:rPr>
                <w:sz w:val="18"/>
                <w:szCs w:val="18"/>
              </w:rPr>
            </w:pPr>
            <w:r w:rsidRPr="008B0024">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8B0024" w:rsidRPr="008B0024" w:rsidRDefault="008B0024" w:rsidP="008B0024">
            <w:pPr>
              <w:tabs>
                <w:tab w:val="num" w:pos="0"/>
              </w:tabs>
              <w:spacing w:after="0"/>
              <w:ind w:left="113" w:right="113"/>
              <w:rPr>
                <w:sz w:val="18"/>
                <w:szCs w:val="18"/>
              </w:rPr>
            </w:pPr>
            <w:r w:rsidRPr="008B0024">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left"/>
              <w:rPr>
                <w:sz w:val="18"/>
                <w:szCs w:val="18"/>
              </w:rPr>
            </w:pPr>
            <w:r w:rsidRPr="008B0024">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xml:space="preserve">410000, </w:t>
            </w:r>
            <w:proofErr w:type="spellStart"/>
            <w:r w:rsidRPr="008B0024">
              <w:rPr>
                <w:sz w:val="18"/>
                <w:szCs w:val="18"/>
              </w:rPr>
              <w:t>г.Москва</w:t>
            </w:r>
            <w:proofErr w:type="spellEnd"/>
            <w:r w:rsidRPr="008B0024">
              <w:rPr>
                <w:sz w:val="18"/>
                <w:szCs w:val="18"/>
              </w:rPr>
              <w:t xml:space="preserve">, </w:t>
            </w:r>
            <w:proofErr w:type="spellStart"/>
            <w:r w:rsidRPr="008B0024">
              <w:rPr>
                <w:sz w:val="18"/>
                <w:szCs w:val="18"/>
              </w:rPr>
              <w:t>ул.Круговая</w:t>
            </w:r>
            <w:proofErr w:type="spellEnd"/>
            <w:r w:rsidRPr="008B0024">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30%</w:t>
            </w:r>
          </w:p>
        </w:tc>
        <w:tc>
          <w:tcPr>
            <w:tcW w:w="472" w:type="pct"/>
            <w:tcBorders>
              <w:top w:val="nil"/>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01.01.2018; №1111-1111111</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hideMark/>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left"/>
              <w:rPr>
                <w:sz w:val="18"/>
                <w:szCs w:val="18"/>
              </w:rPr>
            </w:pPr>
            <w:r w:rsidRPr="008B0024">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rPr>
                <w:sz w:val="18"/>
                <w:szCs w:val="18"/>
              </w:rPr>
            </w:pPr>
            <w:r w:rsidRPr="008B0024">
              <w:rPr>
                <w:sz w:val="18"/>
                <w:szCs w:val="18"/>
              </w:rPr>
              <w:t xml:space="preserve">410000, </w:t>
            </w:r>
            <w:proofErr w:type="spellStart"/>
            <w:r w:rsidRPr="008B0024">
              <w:rPr>
                <w:sz w:val="18"/>
                <w:szCs w:val="18"/>
              </w:rPr>
              <w:t>г.Москва</w:t>
            </w:r>
            <w:proofErr w:type="spellEnd"/>
            <w:r w:rsidRPr="008B0024">
              <w:rPr>
                <w:sz w:val="18"/>
                <w:szCs w:val="18"/>
              </w:rPr>
              <w:t xml:space="preserve">, </w:t>
            </w:r>
            <w:proofErr w:type="spellStart"/>
            <w:r w:rsidRPr="008B0024">
              <w:rPr>
                <w:sz w:val="18"/>
                <w:szCs w:val="18"/>
              </w:rPr>
              <w:t>пр.Строителей</w:t>
            </w:r>
            <w:proofErr w:type="spellEnd"/>
            <w:r w:rsidRPr="008B0024">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nil"/>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02.01.2018; №2222-22222222</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420000, </w:t>
            </w:r>
            <w:proofErr w:type="spellStart"/>
            <w:r w:rsidRPr="008B0024">
              <w:rPr>
                <w:sz w:val="18"/>
                <w:szCs w:val="18"/>
              </w:rPr>
              <w:t>г.Ульяновск</w:t>
            </w:r>
            <w:proofErr w:type="spellEnd"/>
            <w:r w:rsidRPr="008B0024">
              <w:rPr>
                <w:sz w:val="18"/>
                <w:szCs w:val="18"/>
              </w:rPr>
              <w:t xml:space="preserve">, </w:t>
            </w:r>
            <w:proofErr w:type="spellStart"/>
            <w:r w:rsidRPr="008B0024">
              <w:rPr>
                <w:sz w:val="18"/>
                <w:szCs w:val="18"/>
              </w:rPr>
              <w:t>ул.Светлая</w:t>
            </w:r>
            <w:proofErr w:type="spellEnd"/>
            <w:r w:rsidRPr="008B0024">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02.01.2018; №2222-22222222</w:t>
            </w:r>
          </w:p>
        </w:tc>
      </w:tr>
      <w:tr w:rsidR="008B0024" w:rsidRPr="008B0024" w:rsidTr="004354D6">
        <w:trPr>
          <w:trHeight w:val="637"/>
        </w:trPr>
        <w:tc>
          <w:tcPr>
            <w:tcW w:w="140" w:type="pct"/>
            <w:vMerge/>
            <w:tcBorders>
              <w:left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40%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01.01.2018; №1111-1111111</w:t>
            </w:r>
          </w:p>
        </w:tc>
      </w:tr>
      <w:tr w:rsidR="008B0024" w:rsidRPr="008B0024" w:rsidTr="004354D6">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ул.Верхняя</w:t>
            </w:r>
            <w:proofErr w:type="spellEnd"/>
            <w:r w:rsidRPr="008B0024">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03.01.2018; №3333-33333333</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пл.Сталина</w:t>
            </w:r>
            <w:proofErr w:type="spellEnd"/>
            <w:r w:rsidRPr="008B0024">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реестра акционеров; 01.01.2018; №111</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ул.Курганская</w:t>
            </w:r>
            <w:proofErr w:type="spellEnd"/>
            <w:r w:rsidRPr="008B0024">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04.01.2018; №4444-44444444</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lang w:val="en-US"/>
              </w:rPr>
              <w:t>1</w:t>
            </w:r>
            <w:r w:rsidRPr="008B0024">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r w:rsidRPr="008B0024">
              <w:rPr>
                <w:sz w:val="18"/>
                <w:szCs w:val="18"/>
              </w:rPr>
              <w:t>ул.Квадратная</w:t>
            </w:r>
            <w:proofErr w:type="spellEnd"/>
            <w:r w:rsidRPr="008B0024">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04.01.2018; №4444-44444444</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lang w:val="en-US"/>
              </w:rPr>
              <w:t>1</w:t>
            </w:r>
            <w:r w:rsidRPr="008B0024">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430000, </w:t>
            </w:r>
            <w:proofErr w:type="spellStart"/>
            <w:r w:rsidRPr="008B0024">
              <w:rPr>
                <w:sz w:val="18"/>
                <w:szCs w:val="18"/>
              </w:rPr>
              <w:t>г.Волгоград</w:t>
            </w:r>
            <w:proofErr w:type="spellEnd"/>
            <w:r w:rsidRPr="008B0024">
              <w:rPr>
                <w:sz w:val="18"/>
                <w:szCs w:val="18"/>
              </w:rPr>
              <w:t xml:space="preserve">, </w:t>
            </w:r>
            <w:proofErr w:type="spellStart"/>
            <w:proofErr w:type="gramStart"/>
            <w:r w:rsidRPr="008B0024">
              <w:rPr>
                <w:sz w:val="18"/>
                <w:szCs w:val="18"/>
              </w:rPr>
              <w:t>ул.московская</w:t>
            </w:r>
            <w:proofErr w:type="spellEnd"/>
            <w:proofErr w:type="gramEnd"/>
            <w:r w:rsidRPr="008B0024">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 xml:space="preserve">Публичная организация </w:t>
            </w:r>
            <w:r w:rsidRPr="008B0024">
              <w:rPr>
                <w:sz w:val="18"/>
                <w:szCs w:val="18"/>
                <w:lang w:val="en-US"/>
              </w:rPr>
              <w:t>www</w:t>
            </w:r>
            <w:r w:rsidRPr="008B0024">
              <w:rPr>
                <w:sz w:val="18"/>
                <w:szCs w:val="18"/>
              </w:rPr>
              <w:t>.</w:t>
            </w:r>
            <w:proofErr w:type="spellStart"/>
            <w:r w:rsidRPr="008B0024">
              <w:rPr>
                <w:sz w:val="18"/>
                <w:szCs w:val="18"/>
                <w:lang w:val="en-US"/>
              </w:rPr>
              <w:t>flpha</w:t>
            </w:r>
            <w:proofErr w:type="spellEnd"/>
            <w:r w:rsidRPr="008B0024">
              <w:rPr>
                <w:sz w:val="18"/>
                <w:szCs w:val="18"/>
              </w:rPr>
              <w:t>.</w:t>
            </w:r>
            <w:r w:rsidRPr="008B0024">
              <w:rPr>
                <w:sz w:val="18"/>
                <w:szCs w:val="18"/>
                <w:lang w:val="en-US"/>
              </w:rPr>
              <w:t>ru</w:t>
            </w:r>
            <w:r w:rsidRPr="008B0024">
              <w:rPr>
                <w:sz w:val="18"/>
                <w:szCs w:val="18"/>
              </w:rPr>
              <w:t>/</w:t>
            </w:r>
            <w:proofErr w:type="spellStart"/>
            <w:r w:rsidRPr="008B0024">
              <w:rPr>
                <w:sz w:val="18"/>
                <w:szCs w:val="18"/>
                <w:lang w:val="en-US"/>
              </w:rPr>
              <w:t>aktsioneri</w:t>
            </w:r>
            <w:proofErr w:type="spellEnd"/>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lang w:val="en-US"/>
              </w:rPr>
            </w:pPr>
            <w:r w:rsidRPr="008B0024">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r w:rsidRPr="008B0024">
              <w:rPr>
                <w:sz w:val="18"/>
                <w:szCs w:val="18"/>
              </w:rPr>
              <w:t>Пример Лтд. (</w:t>
            </w:r>
            <w:proofErr w:type="spellStart"/>
            <w:r w:rsidRPr="008B0024">
              <w:rPr>
                <w:sz w:val="18"/>
                <w:szCs w:val="18"/>
              </w:rPr>
              <w:t>Primer</w:t>
            </w:r>
            <w:proofErr w:type="spellEnd"/>
            <w:r w:rsidRPr="008B0024">
              <w:rPr>
                <w:sz w:val="18"/>
                <w:szCs w:val="18"/>
              </w:rPr>
              <w:t xml:space="preserve"> </w:t>
            </w:r>
            <w:proofErr w:type="spellStart"/>
            <w:r w:rsidRPr="008B0024">
              <w:rPr>
                <w:sz w:val="18"/>
                <w:szCs w:val="18"/>
              </w:rPr>
              <w:t>Ltd</w:t>
            </w:r>
            <w:proofErr w:type="spellEnd"/>
            <w:r w:rsidRPr="008B0024">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30%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Выписка из ЕГРЮЛ; 01.01.201</w:t>
            </w:r>
            <w:r w:rsidRPr="008B0024">
              <w:rPr>
                <w:sz w:val="18"/>
                <w:szCs w:val="18"/>
              </w:rPr>
              <w:lastRenderedPageBreak/>
              <w:t>8; №1111-1111111</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lang w:val="en-US"/>
              </w:rPr>
            </w:pPr>
            <w:r w:rsidRPr="008B002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proofErr w:type="spellStart"/>
            <w:r w:rsidRPr="008B0024">
              <w:rPr>
                <w:sz w:val="18"/>
                <w:szCs w:val="18"/>
              </w:rPr>
              <w:t>Martin</w:t>
            </w:r>
            <w:proofErr w:type="spellEnd"/>
            <w:r w:rsidRPr="008B0024">
              <w:rPr>
                <w:sz w:val="18"/>
                <w:szCs w:val="18"/>
              </w:rPr>
              <w:t xml:space="preserve"> </w:t>
            </w:r>
            <w:proofErr w:type="spellStart"/>
            <w:r w:rsidRPr="008B0024">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Учредительный договор № 25 от 03.01.2018г.</w:t>
            </w:r>
          </w:p>
        </w:tc>
      </w:tr>
      <w:tr w:rsidR="008B0024" w:rsidRPr="008B0024" w:rsidTr="004354D6">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0024" w:rsidRPr="008B0024" w:rsidRDefault="008B0024" w:rsidP="008B002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left"/>
              <w:rPr>
                <w:sz w:val="18"/>
                <w:szCs w:val="18"/>
              </w:rPr>
            </w:pPr>
            <w:proofErr w:type="spellStart"/>
            <w:r w:rsidRPr="008B0024">
              <w:rPr>
                <w:sz w:val="18"/>
                <w:szCs w:val="18"/>
              </w:rPr>
              <w:t>Martin</w:t>
            </w:r>
            <w:proofErr w:type="spellEnd"/>
            <w:r w:rsidRPr="008B0024">
              <w:rPr>
                <w:sz w:val="18"/>
                <w:szCs w:val="18"/>
              </w:rPr>
              <w:t xml:space="preserve"> </w:t>
            </w:r>
            <w:proofErr w:type="spellStart"/>
            <w:r w:rsidRPr="008B0024">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rPr>
                <w:sz w:val="18"/>
                <w:szCs w:val="18"/>
              </w:rPr>
            </w:pPr>
            <w:r w:rsidRPr="008B0024">
              <w:rPr>
                <w:sz w:val="18"/>
                <w:szCs w:val="18"/>
              </w:rPr>
              <w:t xml:space="preserve">Кипр, </w:t>
            </w:r>
            <w:proofErr w:type="spellStart"/>
            <w:r w:rsidRPr="008B0024">
              <w:rPr>
                <w:sz w:val="18"/>
                <w:szCs w:val="18"/>
              </w:rPr>
              <w:t>Лимассол</w:t>
            </w:r>
            <w:proofErr w:type="spellEnd"/>
            <w:r w:rsidRPr="008B0024">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8B0024" w:rsidRPr="008B0024" w:rsidRDefault="008B0024" w:rsidP="008B0024">
            <w:pPr>
              <w:tabs>
                <w:tab w:val="num" w:pos="0"/>
              </w:tabs>
              <w:spacing w:after="0"/>
              <w:jc w:val="center"/>
              <w:rPr>
                <w:sz w:val="18"/>
                <w:szCs w:val="18"/>
              </w:rPr>
            </w:pPr>
            <w:r w:rsidRPr="008B002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8B0024" w:rsidRPr="008B0024" w:rsidRDefault="008B0024" w:rsidP="008B0024">
            <w:pPr>
              <w:tabs>
                <w:tab w:val="num" w:pos="0"/>
              </w:tabs>
              <w:spacing w:after="0"/>
              <w:jc w:val="left"/>
              <w:rPr>
                <w:sz w:val="18"/>
                <w:szCs w:val="18"/>
              </w:rPr>
            </w:pPr>
            <w:r w:rsidRPr="008B0024">
              <w:rPr>
                <w:sz w:val="18"/>
                <w:szCs w:val="18"/>
              </w:rPr>
              <w:t>Учредительный договор № 25 от 03.01.2018г.</w:t>
            </w:r>
          </w:p>
        </w:tc>
      </w:tr>
    </w:tbl>
    <w:p w:rsidR="008B0024" w:rsidRPr="008B0024" w:rsidRDefault="008B0024" w:rsidP="008B0024">
      <w:pPr>
        <w:spacing w:after="0"/>
        <w:rPr>
          <w:rFonts w:eastAsia="Calibri"/>
          <w:lang w:eastAsia="en-US"/>
        </w:rPr>
      </w:pPr>
      <w:r w:rsidRPr="008B0024">
        <w:rPr>
          <w:rFonts w:eastAsia="Calibri"/>
          <w:lang w:eastAsia="en-US"/>
        </w:rPr>
        <w:t xml:space="preserve">Рис.2 Пример заполнения формы в соответствии с графическим примером на Рис.1 </w:t>
      </w:r>
    </w:p>
    <w:p w:rsidR="008B0024" w:rsidRPr="008B0024" w:rsidRDefault="008B0024" w:rsidP="008B0024">
      <w:pPr>
        <w:jc w:val="center"/>
        <w:rPr>
          <w:b/>
          <w:sz w:val="22"/>
          <w:szCs w:val="22"/>
        </w:rPr>
      </w:pPr>
    </w:p>
    <w:p w:rsidR="008B0024" w:rsidRPr="008B0024" w:rsidRDefault="008B0024" w:rsidP="008B0024">
      <w:pPr>
        <w:jc w:val="center"/>
        <w:rPr>
          <w:b/>
          <w:sz w:val="22"/>
          <w:szCs w:val="22"/>
        </w:rPr>
      </w:pPr>
    </w:p>
    <w:p w:rsidR="008B0024" w:rsidRPr="008B0024" w:rsidRDefault="008B0024" w:rsidP="008B0024">
      <w:pPr>
        <w:jc w:val="center"/>
        <w:rPr>
          <w:b/>
          <w:sz w:val="22"/>
          <w:szCs w:val="22"/>
        </w:rPr>
      </w:pPr>
      <w:r w:rsidRPr="008B0024">
        <w:rPr>
          <w:b/>
          <w:sz w:val="22"/>
          <w:szCs w:val="22"/>
        </w:rPr>
        <w:t>1</w:t>
      </w:r>
      <w:r w:rsidRPr="008B0024">
        <w:rPr>
          <w:b/>
          <w:sz w:val="22"/>
          <w:szCs w:val="22"/>
        </w:rPr>
        <w:br w:type="page"/>
      </w:r>
    </w:p>
    <w:p w:rsidR="008B0024" w:rsidRPr="008B0024" w:rsidRDefault="008B0024" w:rsidP="008B0024">
      <w:pPr>
        <w:keepNext/>
        <w:tabs>
          <w:tab w:val="num" w:pos="576"/>
        </w:tabs>
        <w:ind w:left="576" w:hanging="576"/>
        <w:jc w:val="center"/>
        <w:outlineLvl w:val="1"/>
        <w:rPr>
          <w:rFonts w:eastAsia="Calibri"/>
          <w:b/>
          <w:bCs/>
          <w:sz w:val="22"/>
          <w:szCs w:val="22"/>
        </w:rPr>
      </w:pPr>
      <w:bookmarkStart w:id="220" w:name="_Toc61602016"/>
      <w:r w:rsidRPr="008B0024">
        <w:rPr>
          <w:b/>
          <w:bCs/>
          <w:sz w:val="22"/>
          <w:szCs w:val="22"/>
        </w:rPr>
        <w:lastRenderedPageBreak/>
        <w:t xml:space="preserve">ФОРМА 9. </w:t>
      </w:r>
      <w:r w:rsidRPr="008B0024">
        <w:rPr>
          <w:rFonts w:eastAsia="Calibri"/>
          <w:b/>
          <w:bCs/>
          <w:sz w:val="22"/>
          <w:szCs w:val="22"/>
        </w:rPr>
        <w:t>СОГЛАСИЕ НА ОБРАБОТКУ ПЕРСОНАЛЬНЫХ ДАННЫХ</w:t>
      </w:r>
      <w:bookmarkEnd w:id="220"/>
      <w:r w:rsidRPr="008B0024">
        <w:rPr>
          <w:rFonts w:eastAsia="Calibri"/>
          <w:b/>
          <w:bCs/>
          <w:sz w:val="22"/>
          <w:szCs w:val="22"/>
        </w:rPr>
        <w:t xml:space="preserve"> </w:t>
      </w:r>
    </w:p>
    <w:p w:rsidR="008B0024" w:rsidRPr="008B0024" w:rsidRDefault="008B0024" w:rsidP="008B0024">
      <w:pPr>
        <w:tabs>
          <w:tab w:val="left" w:pos="0"/>
          <w:tab w:val="num" w:pos="1134"/>
        </w:tabs>
        <w:jc w:val="center"/>
        <w:outlineLvl w:val="1"/>
        <w:rPr>
          <w:b/>
          <w:sz w:val="22"/>
          <w:szCs w:val="22"/>
        </w:rPr>
      </w:pPr>
    </w:p>
    <w:p w:rsidR="008B0024" w:rsidRPr="008B0024" w:rsidRDefault="008B0024" w:rsidP="008B0024">
      <w:pPr>
        <w:jc w:val="center"/>
        <w:rPr>
          <w:rFonts w:eastAsia="Calibri"/>
          <w:sz w:val="22"/>
          <w:szCs w:val="22"/>
        </w:rPr>
      </w:pPr>
      <w:r w:rsidRPr="008B0024">
        <w:rPr>
          <w:rFonts w:eastAsia="Calibri"/>
          <w:sz w:val="22"/>
          <w:szCs w:val="22"/>
        </w:rPr>
        <w:t>Согласие на обработку персональных данных</w:t>
      </w:r>
    </w:p>
    <w:p w:rsidR="008B0024" w:rsidRPr="008B0024" w:rsidRDefault="008B0024" w:rsidP="008B0024">
      <w:pPr>
        <w:tabs>
          <w:tab w:val="left" w:pos="0"/>
        </w:tabs>
        <w:spacing w:after="0"/>
        <w:jc w:val="center"/>
        <w:rPr>
          <w:rFonts w:eastAsia="Calibri"/>
          <w:b/>
          <w:snapToGrid w:val="0"/>
          <w:sz w:val="22"/>
          <w:szCs w:val="22"/>
        </w:rPr>
      </w:pPr>
      <w:r w:rsidRPr="008B0024">
        <w:rPr>
          <w:rFonts w:eastAsia="Calibri"/>
          <w:b/>
          <w:snapToGrid w:val="0"/>
          <w:sz w:val="22"/>
          <w:szCs w:val="22"/>
        </w:rPr>
        <w:t xml:space="preserve">от «_____» ____________ 20____ г. </w:t>
      </w:r>
    </w:p>
    <w:p w:rsidR="008B0024" w:rsidRPr="008B0024" w:rsidRDefault="008B0024" w:rsidP="008B0024">
      <w:pPr>
        <w:spacing w:after="0"/>
        <w:jc w:val="center"/>
        <w:rPr>
          <w:rFonts w:eastAsia="Calibri"/>
          <w:sz w:val="22"/>
          <w:szCs w:val="22"/>
        </w:rPr>
      </w:pPr>
    </w:p>
    <w:p w:rsidR="008B0024" w:rsidRPr="008B0024" w:rsidRDefault="008B0024" w:rsidP="008B0024">
      <w:pPr>
        <w:spacing w:after="0"/>
        <w:ind w:firstLine="709"/>
        <w:rPr>
          <w:rFonts w:eastAsia="Calibri"/>
          <w:sz w:val="22"/>
          <w:szCs w:val="22"/>
        </w:rPr>
      </w:pPr>
      <w:r w:rsidRPr="008B0024">
        <w:rPr>
          <w:rFonts w:eastAsia="Calibri"/>
          <w:sz w:val="22"/>
          <w:szCs w:val="22"/>
        </w:rPr>
        <w:t>Настоящим, ________________________________________________________,</w:t>
      </w:r>
    </w:p>
    <w:p w:rsidR="008B0024" w:rsidRPr="008B0024" w:rsidRDefault="008B0024" w:rsidP="008B0024">
      <w:pPr>
        <w:spacing w:after="0"/>
        <w:ind w:firstLine="709"/>
        <w:jc w:val="center"/>
        <w:rPr>
          <w:rFonts w:eastAsia="Calibri"/>
          <w:i/>
          <w:sz w:val="22"/>
          <w:szCs w:val="22"/>
        </w:rPr>
      </w:pPr>
      <w:r w:rsidRPr="008B0024">
        <w:rPr>
          <w:rFonts w:eastAsia="Calibri"/>
          <w:i/>
          <w:sz w:val="22"/>
          <w:szCs w:val="22"/>
        </w:rPr>
        <w:t>(указывается</w:t>
      </w:r>
      <w:r w:rsidRPr="008B0024">
        <w:rPr>
          <w:rFonts w:eastAsia="Calibri"/>
          <w:sz w:val="22"/>
          <w:szCs w:val="22"/>
        </w:rPr>
        <w:t xml:space="preserve"> </w:t>
      </w:r>
      <w:r w:rsidRPr="008B0024">
        <w:rPr>
          <w:rFonts w:eastAsia="Calibri"/>
          <w:i/>
          <w:sz w:val="22"/>
          <w:szCs w:val="22"/>
        </w:rPr>
        <w:t>полное наименование контрагента)</w:t>
      </w:r>
    </w:p>
    <w:p w:rsidR="008B0024" w:rsidRPr="008B0024" w:rsidRDefault="008B0024" w:rsidP="008B0024">
      <w:pPr>
        <w:spacing w:after="0"/>
        <w:ind w:firstLine="709"/>
        <w:rPr>
          <w:rFonts w:eastAsia="Calibri"/>
          <w:sz w:val="22"/>
          <w:szCs w:val="22"/>
        </w:rPr>
      </w:pPr>
      <w:r w:rsidRPr="008B0024">
        <w:rPr>
          <w:rFonts w:eastAsia="Calibri"/>
          <w:sz w:val="22"/>
          <w:szCs w:val="22"/>
        </w:rPr>
        <w:t>Адрес регистрации: _______________________________________________________,</w:t>
      </w:r>
    </w:p>
    <w:p w:rsidR="008B0024" w:rsidRPr="008B0024" w:rsidRDefault="008B0024" w:rsidP="008B0024">
      <w:pPr>
        <w:spacing w:after="0"/>
        <w:ind w:firstLine="709"/>
        <w:rPr>
          <w:rFonts w:eastAsia="Calibri"/>
          <w:sz w:val="22"/>
          <w:szCs w:val="22"/>
        </w:rPr>
      </w:pPr>
      <w:r w:rsidRPr="008B0024">
        <w:rPr>
          <w:rFonts w:eastAsia="Calibri"/>
          <w:sz w:val="22"/>
          <w:szCs w:val="22"/>
        </w:rPr>
        <w:t xml:space="preserve">Свидетельство о регистрации: ______________________________________________ </w:t>
      </w:r>
    </w:p>
    <w:p w:rsidR="008B0024" w:rsidRPr="008B0024" w:rsidRDefault="008B0024" w:rsidP="008B0024">
      <w:pPr>
        <w:spacing w:after="0"/>
        <w:ind w:firstLine="709"/>
        <w:rPr>
          <w:rFonts w:eastAsia="Calibri"/>
          <w:b/>
          <w:i/>
          <w:sz w:val="22"/>
          <w:szCs w:val="22"/>
        </w:rPr>
      </w:pPr>
      <w:r w:rsidRPr="008B0024">
        <w:rPr>
          <w:rFonts w:eastAsia="Calibri"/>
          <w:b/>
          <w:i/>
          <w:sz w:val="22"/>
          <w:szCs w:val="22"/>
        </w:rPr>
        <w:t>ИНН __________________________</w:t>
      </w:r>
    </w:p>
    <w:p w:rsidR="008B0024" w:rsidRPr="008B0024" w:rsidRDefault="008B0024" w:rsidP="008B0024">
      <w:pPr>
        <w:spacing w:after="0"/>
        <w:ind w:firstLine="709"/>
        <w:rPr>
          <w:rFonts w:eastAsia="Calibri"/>
          <w:b/>
          <w:i/>
          <w:sz w:val="22"/>
          <w:szCs w:val="22"/>
        </w:rPr>
      </w:pPr>
      <w:r w:rsidRPr="008B0024">
        <w:rPr>
          <w:rFonts w:eastAsia="Calibri"/>
          <w:b/>
          <w:i/>
          <w:sz w:val="22"/>
          <w:szCs w:val="22"/>
        </w:rPr>
        <w:t>КПП __________________________</w:t>
      </w:r>
    </w:p>
    <w:p w:rsidR="008B0024" w:rsidRPr="008B0024" w:rsidRDefault="008B0024" w:rsidP="008B0024">
      <w:pPr>
        <w:spacing w:after="0"/>
        <w:ind w:firstLine="709"/>
        <w:rPr>
          <w:rFonts w:eastAsia="Calibri"/>
          <w:sz w:val="22"/>
          <w:szCs w:val="22"/>
        </w:rPr>
      </w:pPr>
      <w:r w:rsidRPr="008B0024">
        <w:rPr>
          <w:rFonts w:eastAsia="Calibri"/>
          <w:b/>
          <w:i/>
          <w:sz w:val="22"/>
          <w:szCs w:val="22"/>
        </w:rPr>
        <w:t>ОГРН _________________________</w:t>
      </w:r>
      <w:r w:rsidRPr="008B0024">
        <w:rPr>
          <w:rFonts w:eastAsia="Calibri"/>
          <w:sz w:val="22"/>
          <w:szCs w:val="22"/>
        </w:rPr>
        <w:t>,</w:t>
      </w:r>
    </w:p>
    <w:p w:rsidR="008B0024" w:rsidRPr="008B0024" w:rsidRDefault="008B0024" w:rsidP="008B0024">
      <w:pPr>
        <w:spacing w:after="0"/>
        <w:ind w:firstLine="709"/>
        <w:rPr>
          <w:rFonts w:eastAsia="Calibri"/>
          <w:b/>
          <w:i/>
          <w:sz w:val="22"/>
          <w:szCs w:val="22"/>
        </w:rPr>
      </w:pPr>
      <w:r w:rsidRPr="008B0024">
        <w:rPr>
          <w:rFonts w:eastAsia="Calibri"/>
          <w:sz w:val="22"/>
          <w:szCs w:val="22"/>
        </w:rPr>
        <w:t>в лице</w:t>
      </w:r>
      <w:r w:rsidRPr="008B0024">
        <w:rPr>
          <w:rFonts w:eastAsia="Calibri"/>
          <w:b/>
          <w:i/>
          <w:sz w:val="22"/>
          <w:szCs w:val="22"/>
        </w:rPr>
        <w:t xml:space="preserve"> __________________________________________________________________</w:t>
      </w:r>
    </w:p>
    <w:p w:rsidR="008B0024" w:rsidRPr="008B0024" w:rsidRDefault="008B0024" w:rsidP="008B0024">
      <w:pPr>
        <w:spacing w:after="0"/>
        <w:rPr>
          <w:rFonts w:eastAsia="Calibri"/>
          <w:b/>
          <w:i/>
          <w:sz w:val="22"/>
          <w:szCs w:val="22"/>
        </w:rPr>
      </w:pPr>
      <w:r w:rsidRPr="008B0024">
        <w:rPr>
          <w:rFonts w:eastAsia="Calibri"/>
          <w:b/>
          <w:i/>
          <w:sz w:val="22"/>
          <w:szCs w:val="22"/>
        </w:rPr>
        <w:t>______________________________________________________________________________,</w:t>
      </w:r>
    </w:p>
    <w:p w:rsidR="008B0024" w:rsidRPr="008B0024" w:rsidRDefault="008B0024" w:rsidP="008B0024">
      <w:pPr>
        <w:spacing w:after="0"/>
        <w:ind w:firstLine="709"/>
        <w:rPr>
          <w:rFonts w:eastAsia="Calibri"/>
          <w:bCs/>
          <w:i/>
          <w:iCs/>
          <w:sz w:val="22"/>
          <w:szCs w:val="22"/>
        </w:rPr>
      </w:pPr>
      <w:r w:rsidRPr="008B0024">
        <w:rPr>
          <w:rFonts w:eastAsia="Calibri"/>
          <w:i/>
          <w:sz w:val="22"/>
          <w:szCs w:val="22"/>
        </w:rPr>
        <w:t>(указываются Ф.И.О.,</w:t>
      </w:r>
      <w:r w:rsidRPr="008B002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rsidR="008B0024" w:rsidRPr="008B0024" w:rsidRDefault="008B0024" w:rsidP="008B0024">
      <w:pPr>
        <w:spacing w:after="0"/>
        <w:ind w:firstLine="709"/>
        <w:rPr>
          <w:rFonts w:eastAsia="Calibri"/>
          <w:sz w:val="22"/>
          <w:szCs w:val="22"/>
        </w:rPr>
      </w:pPr>
      <w:r w:rsidRPr="008B0024">
        <w:rPr>
          <w:rFonts w:eastAsia="Calibri"/>
          <w:b/>
          <w:i/>
          <w:sz w:val="22"/>
          <w:szCs w:val="22"/>
        </w:rPr>
        <w:t>действующего на основании _____________________________</w:t>
      </w:r>
      <w:r w:rsidRPr="008B0024">
        <w:rPr>
          <w:rFonts w:eastAsia="Calibri"/>
          <w:i/>
          <w:sz w:val="22"/>
          <w:szCs w:val="22"/>
        </w:rPr>
        <w:t>,</w:t>
      </w:r>
      <w:r w:rsidRPr="008B0024">
        <w:rPr>
          <w:rFonts w:eastAsia="Calibri"/>
          <w:b/>
          <w:i/>
          <w:sz w:val="22"/>
          <w:szCs w:val="22"/>
        </w:rPr>
        <w:t xml:space="preserve"> </w:t>
      </w:r>
      <w:r w:rsidRPr="008B0024">
        <w:rPr>
          <w:rFonts w:eastAsia="Calibri"/>
          <w:sz w:val="22"/>
          <w:szCs w:val="22"/>
        </w:rPr>
        <w:t xml:space="preserve">дает свое согласие АО «Энергосервис Волги», зарегистрированному по адресу: г. Саратов, ул. Новоузенская, д. 22, ПАО «Россети Волга», зарегистрированному по адресу: 410031, г. Саратов, ул. Первомайская, д.42/44 и Публичному акционерному обществу «Федеральная сетевая компания - Россети»,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B0024">
        <w:rPr>
          <w:rFonts w:eastAsia="Calibri"/>
          <w:sz w:val="22"/>
          <w:szCs w:val="22"/>
        </w:rPr>
        <w:t>субконтрагентов</w:t>
      </w:r>
      <w:proofErr w:type="spellEnd"/>
      <w:r w:rsidRPr="008B0024">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B0024">
        <w:rPr>
          <w:rFonts w:eastAsia="Calibri"/>
          <w:spacing w:val="-4"/>
          <w:sz w:val="22"/>
          <w:szCs w:val="22"/>
        </w:rPr>
        <w:t xml:space="preserve">регистрации, ИНН - на совершение действий, предусмотренных п. 3 ст. 3 </w:t>
      </w:r>
      <w:r w:rsidRPr="008B0024">
        <w:rPr>
          <w:rFonts w:eastAsia="Calibri"/>
          <w:snapToGrid w:val="0"/>
          <w:sz w:val="22"/>
          <w:szCs w:val="22"/>
        </w:rPr>
        <w:t>Федерального закона</w:t>
      </w:r>
      <w:r w:rsidRPr="008B0024">
        <w:rPr>
          <w:rFonts w:eastAsia="Calibri"/>
          <w:spacing w:val="-4"/>
          <w:sz w:val="22"/>
          <w:szCs w:val="22"/>
        </w:rPr>
        <w:t> «О персональных</w:t>
      </w:r>
      <w:r w:rsidRPr="008B0024">
        <w:rPr>
          <w:rFonts w:eastAsia="Calibri"/>
          <w:sz w:val="22"/>
          <w:szCs w:val="22"/>
        </w:rPr>
        <w:t xml:space="preserve"> данных» от 27.07.2006 № 152-ФЗ, в том числе с использованием </w:t>
      </w:r>
      <w:r w:rsidRPr="008B0024">
        <w:rPr>
          <w:rFonts w:eastAsia="Calibri"/>
          <w:spacing w:val="-4"/>
          <w:sz w:val="22"/>
          <w:szCs w:val="22"/>
        </w:rPr>
        <w:t>информационных систем, а также на представление указанной информации в уполномоченные</w:t>
      </w:r>
      <w:r w:rsidRPr="008B0024">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B0024" w:rsidRPr="008B0024" w:rsidRDefault="008B0024" w:rsidP="008B0024">
      <w:pPr>
        <w:spacing w:after="0"/>
        <w:ind w:firstLine="709"/>
        <w:rPr>
          <w:rFonts w:eastAsia="Calibri"/>
          <w:snapToGrid w:val="0"/>
          <w:sz w:val="22"/>
          <w:szCs w:val="22"/>
        </w:rPr>
      </w:pPr>
      <w:r w:rsidRPr="008B0024">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B0024">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B0024" w:rsidRPr="008B0024" w:rsidRDefault="008B0024" w:rsidP="008B0024">
      <w:pPr>
        <w:spacing w:after="0"/>
        <w:ind w:firstLine="709"/>
        <w:rPr>
          <w:rFonts w:eastAsia="Calibri"/>
          <w:snapToGrid w:val="0"/>
          <w:sz w:val="22"/>
          <w:szCs w:val="22"/>
        </w:rPr>
      </w:pPr>
      <w:r w:rsidRPr="008B0024">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B0024" w:rsidRPr="008B0024" w:rsidRDefault="008B0024" w:rsidP="008B0024">
      <w:pPr>
        <w:spacing w:after="0"/>
        <w:ind w:firstLine="709"/>
        <w:rPr>
          <w:rFonts w:eastAsia="Calibri"/>
          <w:snapToGrid w:val="0"/>
          <w:sz w:val="22"/>
          <w:szCs w:val="22"/>
        </w:rPr>
      </w:pPr>
    </w:p>
    <w:p w:rsidR="008B0024" w:rsidRPr="008B0024" w:rsidRDefault="008B0024" w:rsidP="008B0024">
      <w:pPr>
        <w:spacing w:after="0"/>
        <w:rPr>
          <w:rFonts w:eastAsia="Calibri"/>
          <w:sz w:val="22"/>
          <w:szCs w:val="22"/>
        </w:rPr>
      </w:pPr>
      <w:r w:rsidRPr="008B0024">
        <w:rPr>
          <w:rFonts w:eastAsia="Calibri"/>
          <w:sz w:val="22"/>
          <w:szCs w:val="22"/>
        </w:rPr>
        <w:t>_____________________________                 ______________________________________</w:t>
      </w:r>
    </w:p>
    <w:p w:rsidR="008B0024" w:rsidRPr="008B0024" w:rsidRDefault="008B0024" w:rsidP="008B0024">
      <w:pPr>
        <w:spacing w:after="0"/>
        <w:rPr>
          <w:rFonts w:eastAsia="Calibri"/>
          <w:sz w:val="22"/>
          <w:szCs w:val="22"/>
        </w:rPr>
      </w:pPr>
      <w:r w:rsidRPr="008B0024">
        <w:rPr>
          <w:rFonts w:eastAsia="Calibri"/>
          <w:sz w:val="22"/>
          <w:szCs w:val="22"/>
        </w:rPr>
        <w:t xml:space="preserve">(подпись уполномоченного </w:t>
      </w:r>
      <w:proofErr w:type="gramStart"/>
      <w:r w:rsidRPr="008B0024">
        <w:rPr>
          <w:rFonts w:eastAsia="Calibri"/>
          <w:sz w:val="22"/>
          <w:szCs w:val="22"/>
        </w:rPr>
        <w:t xml:space="preserve">представителя)   </w:t>
      </w:r>
      <w:proofErr w:type="gramEnd"/>
      <w:r w:rsidRPr="008B0024">
        <w:rPr>
          <w:rFonts w:eastAsia="Calibri"/>
          <w:sz w:val="22"/>
          <w:szCs w:val="22"/>
        </w:rPr>
        <w:t xml:space="preserve">                             (Ф.И.О. и должность подписавшего**)</w:t>
      </w:r>
    </w:p>
    <w:p w:rsidR="008B0024" w:rsidRPr="008B0024" w:rsidRDefault="008B0024" w:rsidP="008B0024">
      <w:pPr>
        <w:spacing w:after="0"/>
        <w:rPr>
          <w:rFonts w:eastAsia="Calibri"/>
          <w:b/>
          <w:bCs/>
          <w:sz w:val="22"/>
          <w:szCs w:val="22"/>
        </w:rPr>
      </w:pPr>
      <w:r w:rsidRPr="008B0024">
        <w:rPr>
          <w:rFonts w:eastAsia="Calibri"/>
          <w:b/>
          <w:bCs/>
          <w:sz w:val="22"/>
          <w:szCs w:val="22"/>
        </w:rPr>
        <w:t>М.П.</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1" w:name="_Toc61602017"/>
      <w:r w:rsidRPr="008B0024">
        <w:rPr>
          <w:b/>
          <w:bCs/>
          <w:sz w:val="22"/>
          <w:szCs w:val="22"/>
        </w:rPr>
        <w:lastRenderedPageBreak/>
        <w:t>ФОРМА 10.   АНТИКОРРУПЦИОННЫЕ ОБЯЗАТЕЛЬСТВА</w:t>
      </w:r>
      <w:bookmarkEnd w:id="221"/>
    </w:p>
    <w:p w:rsidR="008B0024" w:rsidRPr="008B0024" w:rsidRDefault="008B0024" w:rsidP="008B0024">
      <w:pPr>
        <w:suppressAutoHyphens/>
        <w:spacing w:after="0"/>
        <w:ind w:firstLine="709"/>
        <w:jc w:val="center"/>
        <w:rPr>
          <w:b/>
          <w:color w:val="000000"/>
          <w:sz w:val="22"/>
          <w:szCs w:val="22"/>
          <w:lang w:eastAsia="ar-SA"/>
        </w:rPr>
      </w:pPr>
      <w:r w:rsidRPr="008B0024">
        <w:rPr>
          <w:b/>
          <w:bCs/>
          <w:color w:val="000000"/>
          <w:sz w:val="22"/>
          <w:szCs w:val="22"/>
          <w:lang w:eastAsia="ar-SA"/>
        </w:rPr>
        <w:t>Антикоррупционные обязательства</w:t>
      </w:r>
    </w:p>
    <w:p w:rsidR="008B0024" w:rsidRPr="008B0024" w:rsidRDefault="008B0024" w:rsidP="008B0024">
      <w:pPr>
        <w:suppressAutoHyphens/>
        <w:spacing w:after="0"/>
        <w:ind w:firstLine="709"/>
        <w:rPr>
          <w:bCs/>
          <w:color w:val="000000"/>
          <w:sz w:val="22"/>
          <w:szCs w:val="22"/>
          <w:lang w:eastAsia="ar-SA"/>
        </w:rPr>
      </w:pPr>
      <w:r w:rsidRPr="008B0024">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8B0024" w:rsidRPr="008B0024" w:rsidRDefault="008B0024" w:rsidP="008B0024">
      <w:pPr>
        <w:numPr>
          <w:ilvl w:val="0"/>
          <w:numId w:val="40"/>
        </w:numPr>
        <w:tabs>
          <w:tab w:val="num" w:pos="0"/>
        </w:tabs>
        <w:suppressAutoHyphens/>
        <w:spacing w:after="0"/>
        <w:ind w:left="0" w:firstLine="0"/>
        <w:rPr>
          <w:bCs/>
          <w:color w:val="000000"/>
          <w:sz w:val="22"/>
          <w:szCs w:val="22"/>
          <w:lang w:eastAsia="ar-SA"/>
        </w:rPr>
      </w:pPr>
      <w:r w:rsidRPr="008B0024">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B0024" w:rsidRPr="008B0024" w:rsidRDefault="008B0024" w:rsidP="008B0024">
      <w:pPr>
        <w:widowControl w:val="0"/>
        <w:suppressAutoHyphens/>
        <w:spacing w:after="0"/>
        <w:ind w:firstLine="709"/>
        <w:contextualSpacing/>
        <w:rPr>
          <w:bCs/>
          <w:sz w:val="22"/>
          <w:szCs w:val="22"/>
          <w:lang w:eastAsia="ar-SA"/>
        </w:rPr>
      </w:pPr>
      <w:r w:rsidRPr="008B0024">
        <w:rPr>
          <w:bCs/>
          <w:sz w:val="22"/>
          <w:szCs w:val="22"/>
          <w:lang w:eastAsia="ar-SA"/>
        </w:rPr>
        <w:t>1.1</w:t>
      </w:r>
      <w:r w:rsidRPr="008B0024">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8B0024" w:rsidRPr="008B0024" w:rsidRDefault="008B0024" w:rsidP="008B0024">
      <w:pPr>
        <w:widowControl w:val="0"/>
        <w:numPr>
          <w:ilvl w:val="1"/>
          <w:numId w:val="42"/>
        </w:numPr>
        <w:suppressAutoHyphens/>
        <w:spacing w:after="0"/>
        <w:ind w:left="0" w:firstLine="709"/>
        <w:contextualSpacing/>
        <w:rPr>
          <w:bCs/>
          <w:sz w:val="22"/>
          <w:szCs w:val="22"/>
          <w:lang w:eastAsia="ar-SA"/>
        </w:rPr>
      </w:pPr>
      <w:r w:rsidRPr="008B0024">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B0024">
        <w:rPr>
          <w:bCs/>
          <w:sz w:val="22"/>
          <w:szCs w:val="22"/>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B0024" w:rsidRPr="008B0024" w:rsidRDefault="008B0024" w:rsidP="008B0024">
      <w:pPr>
        <w:numPr>
          <w:ilvl w:val="0"/>
          <w:numId w:val="40"/>
        </w:numPr>
        <w:suppressAutoHyphens/>
        <w:spacing w:after="0"/>
        <w:ind w:left="0" w:firstLine="709"/>
        <w:rPr>
          <w:bCs/>
          <w:color w:val="000000"/>
          <w:sz w:val="22"/>
          <w:szCs w:val="22"/>
          <w:lang w:eastAsia="ar-SA"/>
        </w:rPr>
      </w:pPr>
      <w:r w:rsidRPr="008B0024">
        <w:rPr>
          <w:bCs/>
          <w:color w:val="000000"/>
          <w:sz w:val="22"/>
          <w:szCs w:val="22"/>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8B0024" w:rsidRPr="008B0024" w:rsidRDefault="008B0024" w:rsidP="008B0024">
      <w:pPr>
        <w:suppressAutoHyphens/>
        <w:spacing w:after="0"/>
        <w:ind w:firstLine="709"/>
        <w:rPr>
          <w:bCs/>
          <w:color w:val="000000"/>
          <w:sz w:val="22"/>
          <w:szCs w:val="22"/>
          <w:lang w:eastAsia="ar-SA"/>
        </w:rPr>
      </w:pPr>
      <w:r w:rsidRPr="008B0024">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8B0024" w:rsidRPr="008B0024" w:rsidRDefault="008B0024" w:rsidP="008B0024">
      <w:pPr>
        <w:numPr>
          <w:ilvl w:val="0"/>
          <w:numId w:val="38"/>
        </w:numPr>
        <w:suppressAutoHyphens/>
        <w:spacing w:after="0"/>
        <w:ind w:left="142" w:firstLine="567"/>
        <w:rPr>
          <w:bCs/>
          <w:color w:val="000000"/>
          <w:sz w:val="22"/>
          <w:szCs w:val="22"/>
          <w:lang w:eastAsia="ar-SA"/>
        </w:rPr>
      </w:pPr>
      <w:r w:rsidRPr="008B0024">
        <w:rPr>
          <w:bCs/>
          <w:color w:val="000000"/>
          <w:sz w:val="22"/>
          <w:szCs w:val="22"/>
          <w:lang w:eastAsia="ar-SA"/>
        </w:rPr>
        <w:t>предоставление неполных, заведомо ложных, недостоверных сведений о структуре собственников;</w:t>
      </w:r>
    </w:p>
    <w:p w:rsidR="008B0024" w:rsidRPr="008B0024" w:rsidRDefault="008B0024" w:rsidP="008B0024">
      <w:pPr>
        <w:numPr>
          <w:ilvl w:val="0"/>
          <w:numId w:val="38"/>
        </w:numPr>
        <w:suppressAutoHyphens/>
        <w:spacing w:after="0"/>
        <w:ind w:left="142" w:firstLine="567"/>
        <w:rPr>
          <w:bCs/>
          <w:color w:val="000000"/>
          <w:sz w:val="22"/>
          <w:szCs w:val="22"/>
          <w:lang w:eastAsia="ar-SA"/>
        </w:rPr>
      </w:pPr>
      <w:r w:rsidRPr="008B0024">
        <w:rPr>
          <w:bCs/>
          <w:color w:val="000000"/>
          <w:sz w:val="22"/>
          <w:szCs w:val="22"/>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освобождение, предложение или обещание освободить от исполнения обязательства или обязанности;</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оказание, предложение или обещание оказать услуги;</w:t>
      </w:r>
    </w:p>
    <w:p w:rsidR="008B0024" w:rsidRPr="008B0024" w:rsidRDefault="008B0024" w:rsidP="008B0024">
      <w:pPr>
        <w:numPr>
          <w:ilvl w:val="0"/>
          <w:numId w:val="39"/>
        </w:numPr>
        <w:suppressAutoHyphens/>
        <w:spacing w:after="0"/>
        <w:ind w:left="142" w:firstLine="567"/>
        <w:rPr>
          <w:bCs/>
          <w:color w:val="000000"/>
          <w:sz w:val="22"/>
          <w:szCs w:val="22"/>
          <w:lang w:eastAsia="ar-SA"/>
        </w:rPr>
      </w:pPr>
      <w:r w:rsidRPr="008B0024">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B0024" w:rsidRPr="008B0024" w:rsidRDefault="008B0024" w:rsidP="008B0024">
      <w:pPr>
        <w:numPr>
          <w:ilvl w:val="0"/>
          <w:numId w:val="39"/>
        </w:numPr>
        <w:suppressAutoHyphens/>
        <w:spacing w:after="0"/>
        <w:ind w:hanging="218"/>
        <w:rPr>
          <w:bCs/>
          <w:color w:val="000000"/>
          <w:sz w:val="22"/>
          <w:szCs w:val="22"/>
          <w:lang w:eastAsia="ar-SA"/>
        </w:rPr>
      </w:pPr>
      <w:r w:rsidRPr="008B0024">
        <w:rPr>
          <w:bCs/>
          <w:color w:val="000000"/>
          <w:sz w:val="22"/>
          <w:szCs w:val="22"/>
          <w:lang w:eastAsia="ar-SA"/>
        </w:rPr>
        <w:t xml:space="preserve">предоставление, предложение или обещание предоставить иные выгоды; </w:t>
      </w:r>
    </w:p>
    <w:p w:rsidR="008B0024" w:rsidRPr="008B0024" w:rsidRDefault="008B0024" w:rsidP="008B0024">
      <w:pPr>
        <w:numPr>
          <w:ilvl w:val="0"/>
          <w:numId w:val="39"/>
        </w:numPr>
        <w:suppressAutoHyphens/>
        <w:spacing w:after="0"/>
        <w:ind w:left="142" w:firstLine="567"/>
        <w:rPr>
          <w:bCs/>
          <w:sz w:val="22"/>
          <w:szCs w:val="22"/>
          <w:lang w:eastAsia="ar-SA"/>
        </w:rPr>
      </w:pPr>
      <w:r w:rsidRPr="008B0024">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B0024" w:rsidRPr="008B0024" w:rsidRDefault="008B0024" w:rsidP="008B0024">
      <w:pPr>
        <w:numPr>
          <w:ilvl w:val="1"/>
          <w:numId w:val="41"/>
        </w:numPr>
        <w:suppressAutoHyphens/>
        <w:spacing w:after="0"/>
        <w:ind w:left="142" w:firstLine="709"/>
        <w:rPr>
          <w:bCs/>
          <w:sz w:val="22"/>
          <w:szCs w:val="22"/>
          <w:lang w:eastAsia="ar-SA"/>
        </w:rPr>
      </w:pPr>
      <w:r w:rsidRPr="008B0024">
        <w:rPr>
          <w:bCs/>
          <w:sz w:val="22"/>
          <w:szCs w:val="22"/>
          <w:lang w:val="en-US" w:eastAsia="ar-SA"/>
        </w:rPr>
        <w:t>C</w:t>
      </w:r>
      <w:proofErr w:type="spellStart"/>
      <w:r w:rsidRPr="008B0024">
        <w:rPr>
          <w:bCs/>
          <w:sz w:val="22"/>
          <w:szCs w:val="22"/>
          <w:lang w:eastAsia="ar-SA"/>
        </w:rPr>
        <w:t>тимулирование</w:t>
      </w:r>
      <w:proofErr w:type="spellEnd"/>
      <w:r w:rsidRPr="008B0024">
        <w:rPr>
          <w:bCs/>
          <w:sz w:val="22"/>
          <w:szCs w:val="22"/>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B0024" w:rsidRPr="008B0024" w:rsidRDefault="008B0024" w:rsidP="008B0024">
      <w:pPr>
        <w:numPr>
          <w:ilvl w:val="1"/>
          <w:numId w:val="41"/>
        </w:numPr>
        <w:suppressAutoHyphens/>
        <w:spacing w:after="0"/>
        <w:ind w:left="142" w:firstLine="709"/>
        <w:rPr>
          <w:bCs/>
          <w:sz w:val="22"/>
          <w:szCs w:val="22"/>
          <w:lang w:eastAsia="ar-SA"/>
        </w:rPr>
      </w:pPr>
      <w:r w:rsidRPr="008B0024">
        <w:rPr>
          <w:bCs/>
          <w:sz w:val="22"/>
          <w:szCs w:val="22"/>
          <w:lang w:eastAsia="ar-SA"/>
        </w:rPr>
        <w:t>Под действиями работника Заказчика/Организатора закупки, осуществляемыми в пользу Участника, понимаются:</w:t>
      </w:r>
    </w:p>
    <w:p w:rsidR="008B0024" w:rsidRPr="008B0024" w:rsidRDefault="008B0024" w:rsidP="008B0024">
      <w:pPr>
        <w:numPr>
          <w:ilvl w:val="0"/>
          <w:numId w:val="39"/>
        </w:numPr>
        <w:suppressAutoHyphens/>
        <w:spacing w:after="0"/>
        <w:ind w:left="142" w:firstLine="491"/>
        <w:rPr>
          <w:bCs/>
          <w:color w:val="000000"/>
          <w:sz w:val="22"/>
          <w:szCs w:val="22"/>
          <w:lang w:eastAsia="ar-SA"/>
        </w:rPr>
      </w:pPr>
      <w:r w:rsidRPr="008B0024">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предоставление каких-либо гарантий;</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ускорение существующих процедур;</w:t>
      </w:r>
    </w:p>
    <w:p w:rsidR="008B0024" w:rsidRPr="008B0024" w:rsidRDefault="008B0024" w:rsidP="008B0024">
      <w:pPr>
        <w:numPr>
          <w:ilvl w:val="0"/>
          <w:numId w:val="39"/>
        </w:numPr>
        <w:suppressAutoHyphens/>
        <w:spacing w:after="0"/>
        <w:ind w:left="0" w:firstLine="709"/>
        <w:rPr>
          <w:bCs/>
          <w:color w:val="000000"/>
          <w:sz w:val="22"/>
          <w:szCs w:val="22"/>
          <w:lang w:eastAsia="ar-SA"/>
        </w:rPr>
      </w:pPr>
      <w:r w:rsidRPr="008B0024">
        <w:rPr>
          <w:bCs/>
          <w:color w:val="000000"/>
          <w:sz w:val="22"/>
          <w:szCs w:val="22"/>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B0024" w:rsidRPr="008B0024" w:rsidRDefault="008B0024" w:rsidP="008B0024">
      <w:pPr>
        <w:numPr>
          <w:ilvl w:val="0"/>
          <w:numId w:val="41"/>
        </w:numPr>
        <w:suppressAutoHyphens/>
        <w:spacing w:after="0"/>
        <w:ind w:left="0" w:firstLine="709"/>
        <w:rPr>
          <w:bCs/>
          <w:color w:val="000000"/>
          <w:sz w:val="22"/>
          <w:szCs w:val="22"/>
          <w:lang w:eastAsia="ar-SA"/>
        </w:rPr>
      </w:pPr>
      <w:r w:rsidRPr="008B0024">
        <w:rPr>
          <w:bCs/>
          <w:color w:val="000000"/>
          <w:sz w:val="22"/>
          <w:szCs w:val="22"/>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B0024" w:rsidRPr="008B0024" w:rsidRDefault="008B0024" w:rsidP="008B0024">
      <w:pPr>
        <w:numPr>
          <w:ilvl w:val="0"/>
          <w:numId w:val="41"/>
        </w:numPr>
        <w:suppressAutoHyphens/>
        <w:spacing w:after="0"/>
        <w:ind w:firstLine="259"/>
        <w:rPr>
          <w:bCs/>
          <w:color w:val="000000"/>
          <w:sz w:val="22"/>
          <w:szCs w:val="22"/>
          <w:lang w:eastAsia="ar-SA"/>
        </w:rPr>
      </w:pPr>
      <w:r w:rsidRPr="008B0024">
        <w:rPr>
          <w:bCs/>
          <w:color w:val="000000"/>
          <w:sz w:val="22"/>
          <w:szCs w:val="22"/>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B0024" w:rsidRPr="008B0024" w:rsidRDefault="008B0024" w:rsidP="008B0024">
      <w:pPr>
        <w:numPr>
          <w:ilvl w:val="0"/>
          <w:numId w:val="41"/>
        </w:numPr>
        <w:suppressAutoHyphens/>
        <w:spacing w:after="0"/>
        <w:ind w:firstLine="117"/>
        <w:rPr>
          <w:bCs/>
          <w:color w:val="000000"/>
          <w:sz w:val="22"/>
          <w:szCs w:val="22"/>
          <w:lang w:eastAsia="ar-SA"/>
        </w:rPr>
      </w:pPr>
      <w:r w:rsidRPr="008B0024">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B0024" w:rsidRPr="008B0024" w:rsidRDefault="008B0024" w:rsidP="008B0024">
      <w:pPr>
        <w:suppressAutoHyphens/>
        <w:spacing w:after="0"/>
        <w:ind w:firstLine="709"/>
        <w:rPr>
          <w:b/>
          <w:color w:val="000000"/>
          <w:sz w:val="22"/>
          <w:szCs w:val="22"/>
          <w:lang w:eastAsia="ar-SA"/>
        </w:rPr>
      </w:pPr>
    </w:p>
    <w:p w:rsidR="008B0024" w:rsidRPr="008B0024" w:rsidRDefault="008B0024" w:rsidP="008B0024">
      <w:pPr>
        <w:suppressAutoHyphens/>
        <w:spacing w:after="0"/>
        <w:ind w:firstLine="709"/>
        <w:rPr>
          <w:bCs/>
          <w:color w:val="000000"/>
          <w:sz w:val="22"/>
          <w:szCs w:val="22"/>
          <w:lang w:eastAsia="ar-SA"/>
        </w:rPr>
      </w:pPr>
      <w:r w:rsidRPr="008B0024">
        <w:rPr>
          <w:b/>
          <w:bCs/>
          <w:color w:val="000000"/>
          <w:sz w:val="22"/>
          <w:szCs w:val="22"/>
          <w:lang w:eastAsia="ar-SA"/>
        </w:rPr>
        <w:t xml:space="preserve">Участник: </w:t>
      </w:r>
      <w:r w:rsidRPr="008B0024">
        <w:rPr>
          <w:bCs/>
          <w:color w:val="000000"/>
          <w:sz w:val="22"/>
          <w:szCs w:val="22"/>
          <w:lang w:eastAsia="ar-SA"/>
        </w:rPr>
        <w:t>_______________/</w:t>
      </w:r>
    </w:p>
    <w:p w:rsidR="008B0024" w:rsidRPr="008B0024" w:rsidRDefault="008B0024" w:rsidP="008B0024">
      <w:pPr>
        <w:suppressAutoHyphens/>
        <w:spacing w:after="0"/>
        <w:ind w:firstLine="709"/>
        <w:rPr>
          <w:b/>
          <w:bCs/>
          <w:i/>
          <w:iCs/>
          <w:color w:val="000000"/>
          <w:sz w:val="22"/>
          <w:szCs w:val="22"/>
          <w:lang w:eastAsia="ar-SA"/>
        </w:rPr>
      </w:pPr>
    </w:p>
    <w:p w:rsidR="008B0024" w:rsidRPr="008B0024" w:rsidRDefault="008B0024" w:rsidP="008B0024">
      <w:pPr>
        <w:suppressAutoHyphens/>
        <w:spacing w:after="0"/>
        <w:ind w:firstLine="709"/>
        <w:rPr>
          <w:b/>
          <w:bCs/>
          <w:i/>
          <w:color w:val="000000"/>
          <w:sz w:val="22"/>
          <w:szCs w:val="22"/>
          <w:lang w:eastAsia="ar-SA"/>
        </w:rPr>
      </w:pPr>
      <w:r w:rsidRPr="008B0024">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8B0024" w:rsidRPr="008B0024" w:rsidRDefault="008B0024" w:rsidP="008B0024">
      <w:pPr>
        <w:suppressAutoHyphens/>
        <w:spacing w:after="0"/>
        <w:ind w:firstLine="709"/>
        <w:rPr>
          <w:bCs/>
          <w:iCs/>
          <w:color w:val="2F2C2D"/>
          <w:sz w:val="22"/>
          <w:szCs w:val="22"/>
          <w:shd w:val="clear" w:color="auto" w:fill="FFFFFF"/>
          <w:lang w:eastAsia="ar-SA"/>
        </w:rPr>
      </w:pPr>
      <w:r w:rsidRPr="008B0024">
        <w:rPr>
          <w:bCs/>
          <w:i/>
          <w:sz w:val="22"/>
          <w:szCs w:val="22"/>
          <w:lang w:eastAsia="ar-SA"/>
        </w:rPr>
        <w:t xml:space="preserve">В ПАО «_______» действует система </w:t>
      </w:r>
      <w:r w:rsidRPr="008B0024">
        <w:rPr>
          <w:bCs/>
          <w:i/>
          <w:iCs/>
          <w:sz w:val="22"/>
          <w:szCs w:val="22"/>
          <w:lang w:eastAsia="ar-SA"/>
        </w:rPr>
        <w:t>предупреждения и профилактики коррупции.</w:t>
      </w:r>
      <w:r w:rsidRPr="008B0024">
        <w:rPr>
          <w:bCs/>
          <w:i/>
          <w:sz w:val="22"/>
          <w:szCs w:val="22"/>
          <w:lang w:eastAsia="ar-SA"/>
        </w:rPr>
        <w:t xml:space="preserve"> </w:t>
      </w:r>
      <w:r w:rsidRPr="008B0024">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2" w:history="1">
        <w:r w:rsidRPr="008B0024">
          <w:rPr>
            <w:bCs/>
            <w:i/>
            <w:color w:val="262626"/>
            <w:sz w:val="22"/>
            <w:szCs w:val="22"/>
            <w:u w:val="single"/>
            <w:shd w:val="clear" w:color="auto" w:fill="FFFFFF"/>
            <w:lang w:eastAsia="ar-SA"/>
          </w:rPr>
          <w:t>форму обратной связи</w:t>
        </w:r>
      </w:hyperlink>
      <w:r w:rsidRPr="008B0024">
        <w:rPr>
          <w:bCs/>
          <w:i/>
          <w:sz w:val="22"/>
          <w:szCs w:val="22"/>
          <w:lang w:eastAsia="ar-SA"/>
        </w:rPr>
        <w:t xml:space="preserve"> на корпоративном веб-сайте</w:t>
      </w:r>
      <w:r w:rsidRPr="008B0024">
        <w:rPr>
          <w:bCs/>
          <w:i/>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8B0024">
        <w:rPr>
          <w:bCs/>
          <w:iCs/>
          <w:color w:val="2F2C2D"/>
          <w:sz w:val="22"/>
          <w:szCs w:val="22"/>
          <w:shd w:val="clear" w:color="auto" w:fill="FFFFFF"/>
          <w:lang w:eastAsia="ar-SA"/>
        </w:rPr>
        <w:t xml:space="preserve">___________ </w:t>
      </w:r>
      <w:r w:rsidRPr="008B0024">
        <w:rPr>
          <w:bCs/>
          <w:i/>
          <w:iCs/>
          <w:color w:val="2F2C2D"/>
          <w:sz w:val="22"/>
          <w:szCs w:val="22"/>
          <w:shd w:val="clear" w:color="auto" w:fill="FFFFFF"/>
          <w:lang w:eastAsia="ar-SA"/>
        </w:rPr>
        <w:t>(указывается адрес Заказчика)</w:t>
      </w:r>
      <w:r w:rsidRPr="008B0024">
        <w:rPr>
          <w:bCs/>
          <w:iCs/>
          <w:color w:val="2F2C2D"/>
          <w:sz w:val="22"/>
          <w:szCs w:val="22"/>
          <w:shd w:val="clear" w:color="auto" w:fill="FFFFFF"/>
          <w:lang w:eastAsia="ar-SA"/>
        </w:rPr>
        <w:t>.</w:t>
      </w:r>
    </w:p>
    <w:p w:rsidR="008B0024" w:rsidRPr="008B0024" w:rsidRDefault="008B0024" w:rsidP="008B0024">
      <w:pPr>
        <w:spacing w:after="0"/>
        <w:jc w:val="left"/>
        <w:rPr>
          <w:sz w:val="22"/>
          <w:szCs w:val="22"/>
        </w:rPr>
      </w:pPr>
      <w:r w:rsidRPr="008B0024">
        <w:rPr>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2" w:name="_Toc61602018"/>
      <w:r w:rsidRPr="008B0024">
        <w:rPr>
          <w:b/>
          <w:bCs/>
          <w:sz w:val="22"/>
          <w:szCs w:val="22"/>
        </w:rPr>
        <w:lastRenderedPageBreak/>
        <w:t>ФОРМА 11. СПРАВКА О НАЛИЧИИ У УЧАСТНИКА ЗАКУПКИ СВЯЗЕЙ, НОСЯЩИХ ХАРАКТЕР АФФИЛИРОВАННОСТИ</w:t>
      </w:r>
      <w:bookmarkEnd w:id="222"/>
    </w:p>
    <w:p w:rsidR="008B0024" w:rsidRPr="008B0024" w:rsidRDefault="008B0024" w:rsidP="008B0024">
      <w:pPr>
        <w:suppressAutoHyphens/>
        <w:spacing w:after="0"/>
        <w:jc w:val="center"/>
        <w:rPr>
          <w:b/>
          <w:bCs/>
          <w:snapToGrid w:val="0"/>
          <w:sz w:val="22"/>
          <w:szCs w:val="22"/>
          <w:lang w:eastAsia="ar-SA"/>
        </w:rPr>
      </w:pPr>
    </w:p>
    <w:p w:rsidR="008B0024" w:rsidRPr="008B0024" w:rsidRDefault="008B0024" w:rsidP="008B0024">
      <w:pPr>
        <w:suppressAutoHyphens/>
        <w:spacing w:after="0"/>
        <w:jc w:val="center"/>
        <w:rPr>
          <w:b/>
          <w:bCs/>
          <w:snapToGrid w:val="0"/>
          <w:sz w:val="22"/>
          <w:szCs w:val="22"/>
          <w:lang w:eastAsia="ar-SA"/>
        </w:rPr>
      </w:pPr>
      <w:r w:rsidRPr="008B0024">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8B0024" w:rsidRPr="008B0024" w:rsidRDefault="008B0024" w:rsidP="008B0024">
      <w:pPr>
        <w:suppressAutoHyphens/>
        <w:spacing w:after="0"/>
        <w:jc w:val="center"/>
        <w:rPr>
          <w:b/>
          <w:bCs/>
          <w:snapToGrid w:val="0"/>
          <w:sz w:val="22"/>
          <w:szCs w:val="22"/>
          <w:lang w:eastAsia="ar-SA"/>
        </w:rPr>
      </w:pPr>
      <w:r w:rsidRPr="008B0024">
        <w:rPr>
          <w:b/>
          <w:bCs/>
          <w:snapToGrid w:val="0"/>
          <w:sz w:val="22"/>
          <w:szCs w:val="22"/>
          <w:lang w:eastAsia="ar-SA"/>
        </w:rPr>
        <w:t>ПАО «Россети» и/или ДЗО ПАО «Россети»</w:t>
      </w:r>
    </w:p>
    <w:p w:rsidR="008B0024" w:rsidRPr="008B0024" w:rsidRDefault="008B0024" w:rsidP="008B0024">
      <w:pPr>
        <w:suppressAutoHyphens/>
        <w:spacing w:after="0"/>
        <w:jc w:val="center"/>
        <w:rPr>
          <w:b/>
          <w:bCs/>
          <w:snapToGrid w:val="0"/>
          <w:sz w:val="22"/>
          <w:szCs w:val="22"/>
          <w:lang w:eastAsia="ar-SA"/>
        </w:rPr>
      </w:pPr>
    </w:p>
    <w:p w:rsidR="008B0024" w:rsidRPr="008B0024" w:rsidRDefault="008B0024" w:rsidP="008B0024">
      <w:pPr>
        <w:tabs>
          <w:tab w:val="left" w:pos="1080"/>
        </w:tabs>
        <w:suppressAutoHyphens/>
        <w:spacing w:after="0"/>
        <w:ind w:firstLine="540"/>
        <w:jc w:val="center"/>
        <w:rPr>
          <w:bCs/>
          <w:i/>
          <w:sz w:val="22"/>
          <w:szCs w:val="22"/>
          <w:lang w:eastAsia="ar-SA"/>
        </w:rPr>
      </w:pPr>
      <w:r w:rsidRPr="008B0024">
        <w:rPr>
          <w:bCs/>
          <w:i/>
          <w:sz w:val="22"/>
          <w:szCs w:val="22"/>
          <w:lang w:eastAsia="ar-SA"/>
        </w:rPr>
        <w:t>Уважаемые господа!</w:t>
      </w:r>
    </w:p>
    <w:p w:rsidR="008B0024" w:rsidRPr="008B0024" w:rsidRDefault="008B0024" w:rsidP="008B0024">
      <w:pPr>
        <w:tabs>
          <w:tab w:val="left" w:pos="1080"/>
        </w:tabs>
        <w:suppressAutoHyphens/>
        <w:spacing w:after="0"/>
        <w:ind w:firstLine="540"/>
        <w:jc w:val="center"/>
        <w:rPr>
          <w:bCs/>
          <w:i/>
          <w:sz w:val="22"/>
          <w:szCs w:val="22"/>
          <w:lang w:eastAsia="ar-SA"/>
        </w:rPr>
      </w:pPr>
    </w:p>
    <w:p w:rsidR="008B0024" w:rsidRPr="008B0024" w:rsidRDefault="008B0024" w:rsidP="008B0024">
      <w:pPr>
        <w:suppressAutoHyphens/>
        <w:spacing w:after="0"/>
        <w:ind w:firstLine="567"/>
        <w:rPr>
          <w:b/>
          <w:bCs/>
          <w:i/>
          <w:snapToGrid w:val="0"/>
          <w:sz w:val="22"/>
          <w:szCs w:val="22"/>
          <w:lang w:eastAsia="ar-SA"/>
        </w:rPr>
      </w:pPr>
      <w:r w:rsidRPr="008B0024">
        <w:rPr>
          <w:bCs/>
          <w:snapToGrid w:val="0"/>
          <w:sz w:val="22"/>
          <w:szCs w:val="22"/>
          <w:lang w:eastAsia="ar-SA"/>
        </w:rPr>
        <w:t>При рассмотрении нашей заявки просим учесть следующие сведения о наличии у _______________________________________</w:t>
      </w:r>
      <w:r w:rsidRPr="008B0024">
        <w:rPr>
          <w:b/>
          <w:bCs/>
          <w:i/>
          <w:snapToGrid w:val="0"/>
          <w:sz w:val="22"/>
          <w:szCs w:val="22"/>
          <w:lang w:eastAsia="ar-SA"/>
        </w:rPr>
        <w:t>(указывается полное наименование Участника закупки)</w:t>
      </w:r>
      <w:r w:rsidRPr="008B0024">
        <w:rPr>
          <w:bCs/>
          <w:i/>
          <w:snapToGrid w:val="0"/>
          <w:sz w:val="22"/>
          <w:szCs w:val="22"/>
          <w:lang w:eastAsia="ar-SA"/>
        </w:rPr>
        <w:t xml:space="preserve"> </w:t>
      </w:r>
      <w:r w:rsidRPr="008B0024">
        <w:rPr>
          <w:bCs/>
          <w:snapToGrid w:val="0"/>
          <w:sz w:val="22"/>
          <w:szCs w:val="22"/>
          <w:lang w:eastAsia="ar-SA"/>
        </w:rPr>
        <w:t xml:space="preserve">конфликта интересов и/или связей, </w:t>
      </w:r>
      <w:r w:rsidRPr="008B0024">
        <w:rPr>
          <w:b/>
          <w:bCs/>
          <w:i/>
          <w:snapToGrid w:val="0"/>
          <w:sz w:val="22"/>
          <w:szCs w:val="22"/>
          <w:lang w:eastAsia="ar-SA"/>
        </w:rPr>
        <w:t>носящих характер аффилированности с лицом, являющимся ______________________</w:t>
      </w:r>
      <w:r w:rsidRPr="008B0024">
        <w:rPr>
          <w:bCs/>
          <w:i/>
          <w:iCs/>
          <w:snapToGrid w:val="0"/>
          <w:sz w:val="22"/>
          <w:szCs w:val="22"/>
          <w:lang w:eastAsia="ar-SA"/>
        </w:rPr>
        <w:t xml:space="preserve"> (</w:t>
      </w:r>
      <w:r w:rsidRPr="008B0024">
        <w:rPr>
          <w:b/>
          <w:bCs/>
          <w:i/>
          <w:iCs/>
          <w:snapToGrid w:val="0"/>
          <w:sz w:val="22"/>
          <w:szCs w:val="22"/>
          <w:lang w:eastAsia="ar-SA"/>
        </w:rPr>
        <w:t>указывается кем являются эти лица, пример: учредители, сотрудники, и т.д.</w:t>
      </w:r>
      <w:r w:rsidRPr="008B0024">
        <w:rPr>
          <w:b/>
          <w:bCs/>
          <w:i/>
          <w:snapToGrid w:val="0"/>
          <w:sz w:val="22"/>
          <w:szCs w:val="22"/>
          <w:lang w:eastAsia="ar-SA"/>
        </w:rPr>
        <w:t xml:space="preserve">) </w:t>
      </w:r>
      <w:r w:rsidRPr="008B0024">
        <w:rPr>
          <w:bCs/>
          <w:snapToGrid w:val="0"/>
          <w:sz w:val="22"/>
          <w:szCs w:val="22"/>
          <w:lang w:eastAsia="ar-SA"/>
        </w:rPr>
        <w:t xml:space="preserve">Заказчика </w:t>
      </w:r>
      <w:r w:rsidRPr="008B0024">
        <w:rPr>
          <w:b/>
          <w:bCs/>
          <w:i/>
          <w:snapToGrid w:val="0"/>
          <w:sz w:val="22"/>
          <w:szCs w:val="22"/>
          <w:lang w:eastAsia="ar-SA"/>
        </w:rPr>
        <w:t>и/или Организатора закупки</w:t>
      </w:r>
      <w:r w:rsidRPr="008B0024">
        <w:rPr>
          <w:bCs/>
          <w:snapToGrid w:val="0"/>
          <w:sz w:val="22"/>
          <w:szCs w:val="22"/>
          <w:lang w:eastAsia="ar-SA"/>
        </w:rPr>
        <w:t xml:space="preserve">, а именно - </w:t>
      </w:r>
      <w:r w:rsidRPr="008B0024">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8B0024" w:rsidRPr="008B0024" w:rsidRDefault="008B0024" w:rsidP="008B0024">
      <w:pPr>
        <w:suppressAutoHyphens/>
        <w:spacing w:after="0"/>
        <w:ind w:firstLine="567"/>
        <w:rPr>
          <w:b/>
          <w:bCs/>
          <w:i/>
          <w:snapToGrid w:val="0"/>
          <w:sz w:val="22"/>
          <w:szCs w:val="22"/>
          <w:lang w:eastAsia="ar-SA"/>
        </w:rPr>
      </w:pPr>
    </w:p>
    <w:p w:rsidR="008B0024" w:rsidRPr="008B0024" w:rsidRDefault="008B0024" w:rsidP="008B0024">
      <w:pPr>
        <w:tabs>
          <w:tab w:val="left" w:pos="1080"/>
        </w:tabs>
        <w:suppressAutoHyphens/>
        <w:spacing w:after="0"/>
        <w:ind w:firstLine="540"/>
        <w:jc w:val="left"/>
        <w:rPr>
          <w:rFonts w:eastAsia="Calibri"/>
          <w:b/>
          <w:bCs/>
          <w:sz w:val="22"/>
          <w:szCs w:val="22"/>
          <w:lang w:eastAsia="en-US"/>
        </w:rPr>
      </w:pPr>
      <w:r w:rsidRPr="008B0024">
        <w:rPr>
          <w:rFonts w:eastAsia="Calibri"/>
          <w:b/>
          <w:bCs/>
          <w:sz w:val="22"/>
          <w:szCs w:val="22"/>
          <w:lang w:eastAsia="en-US"/>
        </w:rPr>
        <w:t>Инструкции по заполнению</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8B0024" w:rsidRPr="008B0024" w:rsidRDefault="008B0024" w:rsidP="008B0024">
      <w:pPr>
        <w:numPr>
          <w:ilvl w:val="0"/>
          <w:numId w:val="47"/>
        </w:numPr>
        <w:suppressAutoHyphens/>
        <w:spacing w:before="120" w:after="200" w:line="360" w:lineRule="auto"/>
        <w:ind w:left="340" w:right="113"/>
        <w:contextualSpacing/>
        <w:rPr>
          <w:rFonts w:eastAsia="Calibri"/>
          <w:bCs/>
          <w:sz w:val="22"/>
          <w:szCs w:val="22"/>
          <w:lang w:eastAsia="en-US"/>
        </w:rPr>
      </w:pPr>
      <w:r w:rsidRPr="008B0024">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8B0024" w:rsidRPr="008B0024" w:rsidRDefault="008B0024" w:rsidP="008B0024">
      <w:pPr>
        <w:suppressAutoHyphens/>
        <w:spacing w:after="0"/>
        <w:ind w:firstLine="567"/>
        <w:rPr>
          <w:bCs/>
          <w:snapToGrid w:val="0"/>
          <w:sz w:val="22"/>
          <w:szCs w:val="22"/>
          <w:lang w:eastAsia="ar-SA"/>
        </w:rPr>
      </w:pPr>
      <w:r w:rsidRPr="008B0024">
        <w:rPr>
          <w:bCs/>
          <w:snapToGrid w:val="0"/>
          <w:sz w:val="22"/>
          <w:szCs w:val="22"/>
          <w:lang w:eastAsia="ar-SA"/>
        </w:rPr>
        <w:t>____________________________________</w:t>
      </w:r>
    </w:p>
    <w:p w:rsidR="008B0024" w:rsidRPr="008B0024" w:rsidRDefault="008B0024" w:rsidP="008B0024">
      <w:pPr>
        <w:suppressAutoHyphens/>
        <w:spacing w:after="0"/>
        <w:ind w:right="3684" w:firstLine="567"/>
        <w:jc w:val="center"/>
        <w:rPr>
          <w:bCs/>
          <w:snapToGrid w:val="0"/>
          <w:sz w:val="22"/>
          <w:szCs w:val="22"/>
          <w:vertAlign w:val="superscript"/>
          <w:lang w:eastAsia="ar-SA"/>
        </w:rPr>
      </w:pPr>
      <w:r w:rsidRPr="008B0024">
        <w:rPr>
          <w:bCs/>
          <w:snapToGrid w:val="0"/>
          <w:sz w:val="22"/>
          <w:szCs w:val="22"/>
          <w:vertAlign w:val="superscript"/>
          <w:lang w:eastAsia="ar-SA"/>
        </w:rPr>
        <w:t>(подпись, М.П.)</w:t>
      </w:r>
    </w:p>
    <w:p w:rsidR="008B0024" w:rsidRPr="008B0024" w:rsidRDefault="008B0024" w:rsidP="008B0024">
      <w:pPr>
        <w:suppressAutoHyphens/>
        <w:spacing w:after="0"/>
        <w:ind w:firstLine="567"/>
        <w:rPr>
          <w:bCs/>
          <w:snapToGrid w:val="0"/>
          <w:sz w:val="22"/>
          <w:szCs w:val="22"/>
          <w:lang w:eastAsia="ar-SA"/>
        </w:rPr>
      </w:pPr>
      <w:r w:rsidRPr="008B0024">
        <w:rPr>
          <w:bCs/>
          <w:snapToGrid w:val="0"/>
          <w:sz w:val="22"/>
          <w:szCs w:val="22"/>
          <w:lang w:eastAsia="ar-SA"/>
        </w:rPr>
        <w:t>____________________________________</w:t>
      </w:r>
    </w:p>
    <w:p w:rsidR="008B0024" w:rsidRPr="008B0024" w:rsidRDefault="008B0024" w:rsidP="008B0024">
      <w:pPr>
        <w:suppressAutoHyphens/>
        <w:spacing w:after="0"/>
        <w:ind w:firstLine="567"/>
        <w:rPr>
          <w:bCs/>
          <w:snapToGrid w:val="0"/>
          <w:sz w:val="22"/>
          <w:szCs w:val="22"/>
          <w:vertAlign w:val="superscript"/>
          <w:lang w:eastAsia="ar-SA"/>
        </w:rPr>
      </w:pPr>
      <w:r w:rsidRPr="008B0024">
        <w:rPr>
          <w:bCs/>
          <w:snapToGrid w:val="0"/>
          <w:sz w:val="22"/>
          <w:szCs w:val="22"/>
          <w:vertAlign w:val="superscript"/>
          <w:lang w:eastAsia="ar-SA"/>
        </w:rPr>
        <w:t>(фамилия, имя, отчество подписавшего, должность)</w:t>
      </w:r>
    </w:p>
    <w:p w:rsidR="008B0024" w:rsidRPr="008B0024" w:rsidRDefault="008B0024" w:rsidP="008B0024">
      <w:pPr>
        <w:jc w:val="center"/>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3" w:name="_Toc61602019"/>
      <w:r w:rsidRPr="008B002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223"/>
    </w:p>
    <w:p w:rsidR="008B0024" w:rsidRPr="008B0024" w:rsidRDefault="008B0024" w:rsidP="008B0024">
      <w:pPr>
        <w:jc w:val="center"/>
        <w:rPr>
          <w:b/>
          <w:sz w:val="22"/>
          <w:szCs w:val="22"/>
        </w:rPr>
      </w:pPr>
    </w:p>
    <w:p w:rsidR="008B0024" w:rsidRPr="008B0024" w:rsidRDefault="008B0024" w:rsidP="008B0024">
      <w:pPr>
        <w:jc w:val="center"/>
        <w:rPr>
          <w:sz w:val="22"/>
          <w:szCs w:val="22"/>
        </w:rPr>
      </w:pPr>
      <w:r w:rsidRPr="008B0024">
        <w:rPr>
          <w:sz w:val="22"/>
          <w:szCs w:val="22"/>
        </w:rPr>
        <w:t>Фирменный бланк Участника запроса предложений</w:t>
      </w:r>
    </w:p>
    <w:p w:rsidR="008B0024" w:rsidRPr="008B0024" w:rsidRDefault="008B0024" w:rsidP="008B0024">
      <w:pPr>
        <w:jc w:val="center"/>
        <w:rPr>
          <w:sz w:val="22"/>
          <w:szCs w:val="22"/>
        </w:rPr>
      </w:pPr>
    </w:p>
    <w:p w:rsidR="008B0024" w:rsidRPr="008B0024" w:rsidRDefault="008B0024" w:rsidP="008B0024">
      <w:pPr>
        <w:jc w:val="center"/>
        <w:rPr>
          <w:sz w:val="22"/>
          <w:szCs w:val="22"/>
        </w:rPr>
      </w:pPr>
      <w:r w:rsidRPr="008B0024">
        <w:rPr>
          <w:sz w:val="22"/>
          <w:szCs w:val="22"/>
        </w:rPr>
        <w:t>План распределения объёмов выполняемых работ между генеральным исполнителем и соисполнителями</w:t>
      </w:r>
    </w:p>
    <w:p w:rsidR="008B0024" w:rsidRPr="008B0024" w:rsidRDefault="008B0024" w:rsidP="008B0024">
      <w:pPr>
        <w:widowControl w:val="0"/>
        <w:spacing w:after="0"/>
        <w:rPr>
          <w:sz w:val="22"/>
          <w:szCs w:val="22"/>
        </w:rPr>
      </w:pPr>
    </w:p>
    <w:p w:rsidR="008B0024" w:rsidRPr="008B0024" w:rsidRDefault="008B0024" w:rsidP="008B0024">
      <w:pPr>
        <w:widowControl w:val="0"/>
        <w:spacing w:after="0"/>
        <w:jc w:val="left"/>
        <w:rPr>
          <w:sz w:val="22"/>
          <w:szCs w:val="22"/>
        </w:rPr>
      </w:pPr>
      <w:proofErr w:type="gramStart"/>
      <w:r w:rsidRPr="008B0024">
        <w:rPr>
          <w:sz w:val="22"/>
          <w:szCs w:val="22"/>
        </w:rPr>
        <w:t>Приложение  к</w:t>
      </w:r>
      <w:proofErr w:type="gramEnd"/>
      <w:r w:rsidRPr="008B0024">
        <w:rPr>
          <w:sz w:val="22"/>
          <w:szCs w:val="22"/>
        </w:rPr>
        <w:t xml:space="preserve"> письму о подаче оферты № ______ от ________</w:t>
      </w:r>
    </w:p>
    <w:p w:rsidR="008B0024" w:rsidRPr="008B0024" w:rsidRDefault="008B0024" w:rsidP="008B002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8B0024" w:rsidRPr="008B0024" w:rsidTr="004354D6">
        <w:trPr>
          <w:cantSplit/>
        </w:trPr>
        <w:tc>
          <w:tcPr>
            <w:tcW w:w="654"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 п/п</w:t>
            </w:r>
          </w:p>
        </w:tc>
        <w:tc>
          <w:tcPr>
            <w:tcW w:w="2657"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Наименование работ</w:t>
            </w:r>
          </w:p>
        </w:tc>
        <w:tc>
          <w:tcPr>
            <w:tcW w:w="1935"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Наименование организации, выполняющей данный объём работ</w:t>
            </w:r>
          </w:p>
        </w:tc>
        <w:tc>
          <w:tcPr>
            <w:tcW w:w="3207" w:type="dxa"/>
            <w:gridSpan w:val="2"/>
          </w:tcPr>
          <w:p w:rsidR="008B0024" w:rsidRPr="008B0024" w:rsidRDefault="008B0024" w:rsidP="008B0024">
            <w:pPr>
              <w:keepNext/>
              <w:keepLines/>
              <w:spacing w:before="40" w:after="40"/>
              <w:ind w:right="57"/>
              <w:jc w:val="center"/>
              <w:rPr>
                <w:sz w:val="22"/>
                <w:szCs w:val="22"/>
              </w:rPr>
            </w:pPr>
            <w:r w:rsidRPr="008B0024">
              <w:rPr>
                <w:sz w:val="22"/>
                <w:szCs w:val="22"/>
              </w:rPr>
              <w:t>Стоимость работ</w:t>
            </w:r>
          </w:p>
        </w:tc>
        <w:tc>
          <w:tcPr>
            <w:tcW w:w="1578" w:type="dxa"/>
            <w:vMerge w:val="restart"/>
          </w:tcPr>
          <w:p w:rsidR="008B0024" w:rsidRPr="008B0024" w:rsidRDefault="008B0024" w:rsidP="008B0024">
            <w:pPr>
              <w:keepNext/>
              <w:keepLines/>
              <w:spacing w:before="40" w:after="40"/>
              <w:ind w:right="57"/>
              <w:jc w:val="left"/>
              <w:rPr>
                <w:sz w:val="22"/>
                <w:szCs w:val="22"/>
              </w:rPr>
            </w:pPr>
            <w:r w:rsidRPr="008B0024">
              <w:rPr>
                <w:sz w:val="22"/>
                <w:szCs w:val="22"/>
              </w:rPr>
              <w:t xml:space="preserve">Сроки выполнения (начало и окончание) </w:t>
            </w:r>
          </w:p>
        </w:tc>
      </w:tr>
      <w:tr w:rsidR="008B0024" w:rsidRPr="008B0024" w:rsidTr="004354D6">
        <w:trPr>
          <w:cantSplit/>
        </w:trPr>
        <w:tc>
          <w:tcPr>
            <w:tcW w:w="654" w:type="dxa"/>
            <w:vMerge/>
          </w:tcPr>
          <w:p w:rsidR="008B0024" w:rsidRPr="008B0024" w:rsidRDefault="008B0024" w:rsidP="008B0024">
            <w:pPr>
              <w:keepNext/>
              <w:keepLines/>
              <w:spacing w:before="40" w:after="40"/>
              <w:ind w:right="57"/>
              <w:jc w:val="left"/>
              <w:rPr>
                <w:sz w:val="22"/>
                <w:szCs w:val="22"/>
              </w:rPr>
            </w:pPr>
          </w:p>
        </w:tc>
        <w:tc>
          <w:tcPr>
            <w:tcW w:w="2657" w:type="dxa"/>
            <w:vMerge/>
          </w:tcPr>
          <w:p w:rsidR="008B0024" w:rsidRPr="008B0024" w:rsidRDefault="008B0024" w:rsidP="008B0024">
            <w:pPr>
              <w:keepNext/>
              <w:keepLines/>
              <w:spacing w:before="40" w:after="40"/>
              <w:ind w:right="57"/>
              <w:jc w:val="left"/>
              <w:rPr>
                <w:sz w:val="22"/>
                <w:szCs w:val="22"/>
              </w:rPr>
            </w:pPr>
          </w:p>
        </w:tc>
        <w:tc>
          <w:tcPr>
            <w:tcW w:w="1935" w:type="dxa"/>
            <w:vMerge/>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r w:rsidRPr="008B0024">
              <w:rPr>
                <w:sz w:val="22"/>
                <w:szCs w:val="22"/>
              </w:rPr>
              <w:t>в денежном выражении, руб. (с НДС)</w:t>
            </w:r>
          </w:p>
        </w:tc>
        <w:tc>
          <w:tcPr>
            <w:tcW w:w="1535" w:type="dxa"/>
          </w:tcPr>
          <w:p w:rsidR="008B0024" w:rsidRPr="008B0024" w:rsidRDefault="008B0024" w:rsidP="008B0024">
            <w:pPr>
              <w:keepNext/>
              <w:keepLines/>
              <w:spacing w:before="40" w:after="40"/>
              <w:ind w:right="57"/>
              <w:jc w:val="left"/>
              <w:rPr>
                <w:sz w:val="22"/>
                <w:szCs w:val="22"/>
              </w:rPr>
            </w:pPr>
            <w:r w:rsidRPr="008B0024">
              <w:rPr>
                <w:sz w:val="22"/>
                <w:szCs w:val="22"/>
              </w:rPr>
              <w:t>в % от объема работ</w:t>
            </w:r>
          </w:p>
        </w:tc>
        <w:tc>
          <w:tcPr>
            <w:tcW w:w="1578" w:type="dxa"/>
            <w:vMerge/>
          </w:tcPr>
          <w:p w:rsidR="008B0024" w:rsidRPr="008B0024" w:rsidRDefault="008B0024" w:rsidP="008B0024">
            <w:pPr>
              <w:keepNext/>
              <w:keepLines/>
              <w:spacing w:before="40" w:after="40"/>
              <w:ind w:right="57"/>
              <w:jc w:val="left"/>
              <w:rPr>
                <w:sz w:val="22"/>
                <w:szCs w:val="22"/>
              </w:rPr>
            </w:pPr>
          </w:p>
        </w:tc>
      </w:tr>
      <w:tr w:rsidR="008B0024" w:rsidRPr="008B0024" w:rsidTr="004354D6">
        <w:tc>
          <w:tcPr>
            <w:tcW w:w="654" w:type="dxa"/>
          </w:tcPr>
          <w:p w:rsidR="008B0024" w:rsidRPr="008B0024" w:rsidRDefault="008B0024" w:rsidP="008B0024">
            <w:pPr>
              <w:keepNext/>
              <w:keepLines/>
              <w:widowControl w:val="0"/>
              <w:numPr>
                <w:ilvl w:val="0"/>
                <w:numId w:val="44"/>
              </w:numPr>
              <w:suppressAutoHyphens/>
              <w:spacing w:before="40" w:after="40" w:line="360" w:lineRule="auto"/>
              <w:ind w:right="57" w:firstLine="400"/>
              <w:jc w:val="left"/>
              <w:rPr>
                <w:color w:val="000000"/>
                <w:sz w:val="22"/>
                <w:szCs w:val="22"/>
              </w:rPr>
            </w:pPr>
          </w:p>
        </w:tc>
        <w:tc>
          <w:tcPr>
            <w:tcW w:w="2657" w:type="dxa"/>
          </w:tcPr>
          <w:p w:rsidR="008B0024" w:rsidRPr="008B0024" w:rsidRDefault="008B0024" w:rsidP="008B0024">
            <w:pPr>
              <w:keepNext/>
              <w:keepLines/>
              <w:spacing w:before="40" w:after="40"/>
              <w:ind w:right="57"/>
              <w:jc w:val="left"/>
              <w:rPr>
                <w:sz w:val="22"/>
                <w:szCs w:val="22"/>
              </w:rPr>
            </w:pPr>
          </w:p>
        </w:tc>
        <w:tc>
          <w:tcPr>
            <w:tcW w:w="1935" w:type="dxa"/>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p>
        </w:tc>
        <w:tc>
          <w:tcPr>
            <w:tcW w:w="1535" w:type="dxa"/>
          </w:tcPr>
          <w:p w:rsidR="008B0024" w:rsidRPr="008B0024" w:rsidRDefault="008B0024" w:rsidP="008B0024">
            <w:pPr>
              <w:keepNext/>
              <w:keepLines/>
              <w:spacing w:before="40" w:after="40"/>
              <w:ind w:right="57"/>
              <w:jc w:val="left"/>
              <w:rPr>
                <w:sz w:val="22"/>
                <w:szCs w:val="22"/>
              </w:rPr>
            </w:pPr>
          </w:p>
        </w:tc>
        <w:tc>
          <w:tcPr>
            <w:tcW w:w="1578" w:type="dxa"/>
          </w:tcPr>
          <w:p w:rsidR="008B0024" w:rsidRPr="008B0024" w:rsidRDefault="008B0024" w:rsidP="008B0024">
            <w:pPr>
              <w:keepNext/>
              <w:keepLines/>
              <w:spacing w:before="40" w:after="40"/>
              <w:ind w:right="57"/>
              <w:jc w:val="left"/>
              <w:rPr>
                <w:sz w:val="22"/>
                <w:szCs w:val="22"/>
              </w:rPr>
            </w:pPr>
          </w:p>
        </w:tc>
      </w:tr>
      <w:tr w:rsidR="008B0024" w:rsidRPr="008B0024" w:rsidTr="004354D6">
        <w:tc>
          <w:tcPr>
            <w:tcW w:w="654" w:type="dxa"/>
          </w:tcPr>
          <w:p w:rsidR="008B0024" w:rsidRPr="008B0024" w:rsidRDefault="008B0024" w:rsidP="008B0024">
            <w:pPr>
              <w:keepNext/>
              <w:keepLines/>
              <w:spacing w:before="40" w:after="40"/>
              <w:ind w:right="57"/>
              <w:jc w:val="left"/>
              <w:rPr>
                <w:color w:val="000000"/>
                <w:sz w:val="22"/>
                <w:szCs w:val="22"/>
              </w:rPr>
            </w:pPr>
            <w:r w:rsidRPr="008B0024">
              <w:rPr>
                <w:color w:val="000000"/>
                <w:sz w:val="22"/>
                <w:szCs w:val="22"/>
              </w:rPr>
              <w:t>…</w:t>
            </w:r>
          </w:p>
        </w:tc>
        <w:tc>
          <w:tcPr>
            <w:tcW w:w="2657" w:type="dxa"/>
          </w:tcPr>
          <w:p w:rsidR="008B0024" w:rsidRPr="008B0024" w:rsidRDefault="008B0024" w:rsidP="008B0024">
            <w:pPr>
              <w:keepNext/>
              <w:keepLines/>
              <w:spacing w:before="40" w:after="40"/>
              <w:ind w:right="57"/>
              <w:jc w:val="left"/>
              <w:rPr>
                <w:sz w:val="22"/>
                <w:szCs w:val="22"/>
              </w:rPr>
            </w:pPr>
          </w:p>
        </w:tc>
        <w:tc>
          <w:tcPr>
            <w:tcW w:w="1935" w:type="dxa"/>
          </w:tcPr>
          <w:p w:rsidR="008B0024" w:rsidRPr="008B0024" w:rsidRDefault="008B0024" w:rsidP="008B0024">
            <w:pPr>
              <w:keepNext/>
              <w:keepLines/>
              <w:spacing w:before="40" w:after="40"/>
              <w:ind w:right="57"/>
              <w:jc w:val="left"/>
              <w:rPr>
                <w:sz w:val="22"/>
                <w:szCs w:val="22"/>
              </w:rPr>
            </w:pPr>
          </w:p>
        </w:tc>
        <w:tc>
          <w:tcPr>
            <w:tcW w:w="1672" w:type="dxa"/>
          </w:tcPr>
          <w:p w:rsidR="008B0024" w:rsidRPr="008B0024" w:rsidRDefault="008B0024" w:rsidP="008B0024">
            <w:pPr>
              <w:keepNext/>
              <w:keepLines/>
              <w:spacing w:before="40" w:after="40"/>
              <w:ind w:right="57"/>
              <w:jc w:val="left"/>
              <w:rPr>
                <w:sz w:val="22"/>
                <w:szCs w:val="22"/>
              </w:rPr>
            </w:pPr>
          </w:p>
        </w:tc>
        <w:tc>
          <w:tcPr>
            <w:tcW w:w="1535" w:type="dxa"/>
          </w:tcPr>
          <w:p w:rsidR="008B0024" w:rsidRPr="008B0024" w:rsidRDefault="008B0024" w:rsidP="008B0024">
            <w:pPr>
              <w:keepNext/>
              <w:keepLines/>
              <w:spacing w:before="40" w:after="40"/>
              <w:ind w:right="57"/>
              <w:jc w:val="left"/>
              <w:rPr>
                <w:sz w:val="22"/>
                <w:szCs w:val="22"/>
              </w:rPr>
            </w:pPr>
          </w:p>
        </w:tc>
        <w:tc>
          <w:tcPr>
            <w:tcW w:w="1578" w:type="dxa"/>
          </w:tcPr>
          <w:p w:rsidR="008B0024" w:rsidRPr="008B0024" w:rsidRDefault="008B0024" w:rsidP="008B0024">
            <w:pPr>
              <w:keepNext/>
              <w:keepLines/>
              <w:spacing w:before="40" w:after="40"/>
              <w:ind w:right="57"/>
              <w:jc w:val="left"/>
              <w:rPr>
                <w:sz w:val="22"/>
                <w:szCs w:val="22"/>
              </w:rPr>
            </w:pPr>
          </w:p>
        </w:tc>
      </w:tr>
      <w:tr w:rsidR="008B0024" w:rsidRPr="008B0024" w:rsidTr="004354D6">
        <w:tc>
          <w:tcPr>
            <w:tcW w:w="5246" w:type="dxa"/>
            <w:gridSpan w:val="3"/>
          </w:tcPr>
          <w:p w:rsidR="008B0024" w:rsidRPr="008B0024" w:rsidRDefault="008B0024" w:rsidP="008B0024">
            <w:pPr>
              <w:keepNext/>
              <w:keepLines/>
              <w:spacing w:before="40" w:after="40"/>
              <w:ind w:right="57"/>
              <w:jc w:val="center"/>
              <w:rPr>
                <w:b/>
                <w:sz w:val="22"/>
                <w:szCs w:val="22"/>
              </w:rPr>
            </w:pPr>
            <w:r w:rsidRPr="008B0024">
              <w:rPr>
                <w:b/>
                <w:sz w:val="22"/>
                <w:szCs w:val="22"/>
              </w:rPr>
              <w:t>ИТОГО</w:t>
            </w:r>
          </w:p>
        </w:tc>
        <w:tc>
          <w:tcPr>
            <w:tcW w:w="1672" w:type="dxa"/>
          </w:tcPr>
          <w:p w:rsidR="008B0024" w:rsidRPr="008B0024" w:rsidRDefault="008B0024" w:rsidP="008B0024">
            <w:pPr>
              <w:keepNext/>
              <w:keepLines/>
              <w:spacing w:before="40" w:after="40"/>
              <w:ind w:right="57"/>
              <w:jc w:val="center"/>
              <w:rPr>
                <w:b/>
                <w:sz w:val="22"/>
                <w:szCs w:val="22"/>
              </w:rPr>
            </w:pPr>
          </w:p>
        </w:tc>
        <w:tc>
          <w:tcPr>
            <w:tcW w:w="1535" w:type="dxa"/>
          </w:tcPr>
          <w:p w:rsidR="008B0024" w:rsidRPr="008B0024" w:rsidRDefault="008B0024" w:rsidP="008B0024">
            <w:pPr>
              <w:keepNext/>
              <w:keepLines/>
              <w:spacing w:before="40" w:after="40"/>
              <w:ind w:right="57"/>
              <w:jc w:val="center"/>
              <w:rPr>
                <w:b/>
                <w:sz w:val="22"/>
                <w:szCs w:val="22"/>
              </w:rPr>
            </w:pPr>
            <w:r w:rsidRPr="008B0024">
              <w:rPr>
                <w:b/>
                <w:sz w:val="22"/>
                <w:szCs w:val="22"/>
              </w:rPr>
              <w:t>100%</w:t>
            </w:r>
          </w:p>
        </w:tc>
        <w:tc>
          <w:tcPr>
            <w:tcW w:w="1578" w:type="dxa"/>
          </w:tcPr>
          <w:p w:rsidR="008B0024" w:rsidRPr="008B0024" w:rsidRDefault="008B0024" w:rsidP="008B0024">
            <w:pPr>
              <w:keepNext/>
              <w:keepLines/>
              <w:spacing w:before="40" w:after="40"/>
              <w:ind w:right="57"/>
              <w:jc w:val="center"/>
              <w:rPr>
                <w:b/>
                <w:sz w:val="22"/>
                <w:szCs w:val="22"/>
              </w:rPr>
            </w:pPr>
            <w:r w:rsidRPr="008B0024">
              <w:rPr>
                <w:b/>
                <w:sz w:val="22"/>
                <w:szCs w:val="22"/>
              </w:rPr>
              <w:t>Х</w:t>
            </w:r>
          </w:p>
        </w:tc>
      </w:tr>
    </w:tbl>
    <w:p w:rsidR="008B0024" w:rsidRPr="008B0024" w:rsidRDefault="008B0024" w:rsidP="008B0024">
      <w:pPr>
        <w:keepNext/>
        <w:keepLines/>
        <w:spacing w:after="0" w:line="360" w:lineRule="auto"/>
        <w:rPr>
          <w:b/>
          <w:i/>
          <w:sz w:val="22"/>
          <w:szCs w:val="22"/>
        </w:rPr>
      </w:pPr>
    </w:p>
    <w:p w:rsidR="008B0024" w:rsidRPr="008B0024" w:rsidRDefault="008B0024" w:rsidP="008B0024">
      <w:pPr>
        <w:keepNext/>
        <w:keepLines/>
        <w:spacing w:after="0"/>
        <w:rPr>
          <w:b/>
          <w:i/>
          <w:sz w:val="22"/>
          <w:szCs w:val="22"/>
        </w:rPr>
      </w:pPr>
      <w:r w:rsidRPr="008B002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8B0024" w:rsidRPr="008B0024" w:rsidRDefault="008B0024" w:rsidP="008B002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rPr>
                <w:sz w:val="22"/>
                <w:szCs w:val="22"/>
              </w:rPr>
            </w:pPr>
          </w:p>
        </w:tc>
        <w:tc>
          <w:tcPr>
            <w:tcW w:w="1002" w:type="dxa"/>
          </w:tcPr>
          <w:p w:rsidR="008B0024" w:rsidRPr="008B0024" w:rsidRDefault="008B0024" w:rsidP="008B0024">
            <w:pPr>
              <w:tabs>
                <w:tab w:val="left" w:pos="1080"/>
              </w:tabs>
              <w:spacing w:after="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rPr>
          <w:b/>
          <w:sz w:val="22"/>
          <w:szCs w:val="22"/>
        </w:rPr>
      </w:pPr>
    </w:p>
    <w:p w:rsidR="008B0024" w:rsidRPr="008B0024" w:rsidRDefault="008B0024" w:rsidP="008B0024">
      <w:pPr>
        <w:tabs>
          <w:tab w:val="left" w:pos="1080"/>
        </w:tabs>
        <w:spacing w:after="0"/>
        <w:rPr>
          <w:b/>
          <w:sz w:val="22"/>
          <w:szCs w:val="22"/>
        </w:rPr>
      </w:pPr>
      <w:r w:rsidRPr="008B0024">
        <w:rPr>
          <w:b/>
          <w:sz w:val="22"/>
          <w:szCs w:val="22"/>
        </w:rPr>
        <w:t>М.П.</w:t>
      </w:r>
    </w:p>
    <w:p w:rsidR="008B0024" w:rsidRPr="008B0024" w:rsidRDefault="008B0024" w:rsidP="008B0024">
      <w:pPr>
        <w:widowControl w:val="0"/>
        <w:spacing w:after="0"/>
        <w:rPr>
          <w:b/>
          <w:sz w:val="22"/>
          <w:szCs w:val="22"/>
        </w:rPr>
      </w:pPr>
    </w:p>
    <w:p w:rsidR="008B0024" w:rsidRPr="008B0024" w:rsidRDefault="008B0024" w:rsidP="008B0024">
      <w:pPr>
        <w:widowControl w:val="0"/>
        <w:spacing w:after="0"/>
        <w:rPr>
          <w:b/>
          <w:sz w:val="22"/>
          <w:szCs w:val="22"/>
        </w:rPr>
      </w:pPr>
      <w:r w:rsidRPr="008B0024">
        <w:rPr>
          <w:b/>
          <w:sz w:val="22"/>
          <w:szCs w:val="22"/>
        </w:rPr>
        <w:t>Инструкции по заполнению</w:t>
      </w:r>
    </w:p>
    <w:p w:rsidR="008B0024" w:rsidRPr="008B0024" w:rsidRDefault="008B0024" w:rsidP="008B0024">
      <w:pPr>
        <w:widowControl w:val="0"/>
        <w:spacing w:after="0"/>
        <w:rPr>
          <w:b/>
          <w:sz w:val="22"/>
          <w:szCs w:val="22"/>
        </w:rPr>
      </w:pP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Участник приводит номер и дату письма о подаче оферты, приложением к которому является данная справка.</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widowControl w:val="0"/>
        <w:numPr>
          <w:ilvl w:val="0"/>
          <w:numId w:val="45"/>
        </w:numPr>
        <w:suppressAutoHyphens/>
        <w:spacing w:before="120" w:after="0"/>
        <w:ind w:left="709" w:firstLine="567"/>
        <w:rPr>
          <w:sz w:val="22"/>
          <w:szCs w:val="22"/>
        </w:rPr>
      </w:pPr>
      <w:r w:rsidRPr="008B0024">
        <w:rPr>
          <w:sz w:val="22"/>
          <w:szCs w:val="22"/>
        </w:rPr>
        <w:t>В данной форме генеральный Подрядчик указывает:</w:t>
      </w:r>
    </w:p>
    <w:p w:rsidR="008B0024" w:rsidRPr="008B0024" w:rsidRDefault="008B0024" w:rsidP="008B0024">
      <w:pPr>
        <w:spacing w:before="120" w:after="0"/>
        <w:rPr>
          <w:sz w:val="22"/>
          <w:szCs w:val="22"/>
        </w:rPr>
      </w:pPr>
      <w:r w:rsidRPr="008B0024">
        <w:rPr>
          <w:sz w:val="22"/>
          <w:szCs w:val="22"/>
        </w:rPr>
        <w:t>а) перечень выполняемых генеральным Подрядчиком и каждым субподрядчиком работ;</w:t>
      </w:r>
    </w:p>
    <w:p w:rsidR="008B0024" w:rsidRPr="008B0024" w:rsidRDefault="008B0024" w:rsidP="008B0024">
      <w:pPr>
        <w:spacing w:before="120" w:after="0"/>
        <w:rPr>
          <w:sz w:val="22"/>
          <w:szCs w:val="22"/>
        </w:rPr>
      </w:pPr>
      <w:r w:rsidRPr="008B0024">
        <w:rPr>
          <w:sz w:val="22"/>
          <w:szCs w:val="22"/>
        </w:rPr>
        <w:t>б) стоимость работ по генеральному Подрядчику и субподрядчикам в денежном и процентном выражении.</w:t>
      </w:r>
    </w:p>
    <w:p w:rsidR="008B0024" w:rsidRPr="008B0024" w:rsidRDefault="008B0024" w:rsidP="008B0024">
      <w:pPr>
        <w:spacing w:before="120" w:after="0"/>
        <w:rPr>
          <w:sz w:val="22"/>
          <w:szCs w:val="22"/>
        </w:rPr>
      </w:pPr>
      <w:r w:rsidRPr="008B0024">
        <w:rPr>
          <w:sz w:val="22"/>
          <w:szCs w:val="22"/>
        </w:rPr>
        <w:t>в) сроки выполнения для генерального Подрядчика и каждого субподрядчика.</w:t>
      </w:r>
    </w:p>
    <w:p w:rsidR="008B0024" w:rsidRPr="008B0024" w:rsidRDefault="008B0024" w:rsidP="008B0024">
      <w:pPr>
        <w:spacing w:before="120" w:after="0"/>
        <w:rPr>
          <w:b/>
          <w:sz w:val="22"/>
          <w:szCs w:val="22"/>
        </w:rPr>
      </w:pPr>
      <w:r w:rsidRPr="008B0024">
        <w:rPr>
          <w:b/>
          <w:sz w:val="22"/>
          <w:szCs w:val="22"/>
        </w:rPr>
        <w:t>Данная форма подписывается Генеральным исполнителем!</w:t>
      </w:r>
    </w:p>
    <w:p w:rsidR="008B0024" w:rsidRPr="008B0024" w:rsidRDefault="008B0024" w:rsidP="008B0024">
      <w:pPr>
        <w:spacing w:before="120" w:after="0"/>
        <w:rPr>
          <w:b/>
          <w:sz w:val="22"/>
          <w:szCs w:val="22"/>
        </w:rPr>
      </w:pPr>
      <w:r w:rsidRPr="008B0024">
        <w:rPr>
          <w:b/>
          <w:sz w:val="22"/>
          <w:szCs w:val="22"/>
        </w:rPr>
        <w:br w:type="page"/>
      </w:r>
    </w:p>
    <w:p w:rsidR="008B0024" w:rsidRPr="008B0024" w:rsidRDefault="008B0024" w:rsidP="008B0024">
      <w:pPr>
        <w:keepNext/>
        <w:tabs>
          <w:tab w:val="num" w:pos="576"/>
        </w:tabs>
        <w:ind w:left="576" w:hanging="576"/>
        <w:jc w:val="center"/>
        <w:outlineLvl w:val="1"/>
        <w:rPr>
          <w:b/>
          <w:bCs/>
          <w:sz w:val="22"/>
          <w:szCs w:val="22"/>
        </w:rPr>
      </w:pPr>
      <w:bookmarkStart w:id="224" w:name="_Toc345033"/>
      <w:bookmarkStart w:id="225" w:name="_Toc61602020"/>
      <w:r w:rsidRPr="008B0024">
        <w:rPr>
          <w:b/>
          <w:bCs/>
          <w:sz w:val="22"/>
          <w:szCs w:val="22"/>
        </w:rPr>
        <w:lastRenderedPageBreak/>
        <w:t>ФОРМА 13. ПРОТОКОЛ РАЗНОГЛАСИЙ К ПРОЕКТУ ДОГОВОРА</w:t>
      </w:r>
      <w:bookmarkEnd w:id="224"/>
      <w:bookmarkEnd w:id="225"/>
    </w:p>
    <w:p w:rsidR="008B0024" w:rsidRPr="008B0024" w:rsidRDefault="008B0024" w:rsidP="008B0024">
      <w:pPr>
        <w:tabs>
          <w:tab w:val="left" w:pos="1080"/>
        </w:tabs>
        <w:spacing w:after="0"/>
        <w:rPr>
          <w:sz w:val="22"/>
          <w:szCs w:val="22"/>
        </w:rPr>
      </w:pPr>
      <w:bookmarkStart w:id="226" w:name="_Протокол_разногласий_к"/>
      <w:bookmarkEnd w:id="226"/>
    </w:p>
    <w:p w:rsidR="008B0024" w:rsidRPr="008B0024" w:rsidRDefault="008B0024" w:rsidP="008B0024">
      <w:pPr>
        <w:tabs>
          <w:tab w:val="left" w:pos="1080"/>
        </w:tabs>
        <w:spacing w:after="0"/>
        <w:ind w:firstLine="540"/>
        <w:jc w:val="center"/>
        <w:rPr>
          <w:b/>
          <w:sz w:val="22"/>
          <w:szCs w:val="22"/>
        </w:rPr>
      </w:pPr>
      <w:r w:rsidRPr="008B002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9"/>
        <w:gridCol w:w="2414"/>
        <w:gridCol w:w="2473"/>
        <w:gridCol w:w="2464"/>
        <w:gridCol w:w="2458"/>
      </w:tblGrid>
      <w:tr w:rsidR="008B0024" w:rsidRPr="008B0024" w:rsidTr="004354D6">
        <w:tc>
          <w:tcPr>
            <w:tcW w:w="319" w:type="pct"/>
            <w:vAlign w:val="center"/>
          </w:tcPr>
          <w:p w:rsidR="008B0024" w:rsidRPr="008B0024" w:rsidRDefault="008B0024" w:rsidP="008B0024">
            <w:pPr>
              <w:tabs>
                <w:tab w:val="left" w:pos="1080"/>
              </w:tabs>
              <w:spacing w:after="0"/>
              <w:ind w:firstLine="33"/>
              <w:rPr>
                <w:sz w:val="22"/>
                <w:szCs w:val="22"/>
              </w:rPr>
            </w:pPr>
            <w:r w:rsidRPr="008B0024">
              <w:rPr>
                <w:sz w:val="22"/>
                <w:szCs w:val="22"/>
              </w:rPr>
              <w:t>№ п/п</w:t>
            </w:r>
          </w:p>
        </w:tc>
        <w:tc>
          <w:tcPr>
            <w:tcW w:w="1152" w:type="pct"/>
            <w:vAlign w:val="center"/>
          </w:tcPr>
          <w:p w:rsidR="008B0024" w:rsidRPr="008B0024" w:rsidRDefault="008B0024" w:rsidP="008B0024">
            <w:pPr>
              <w:tabs>
                <w:tab w:val="left" w:pos="1080"/>
              </w:tabs>
              <w:spacing w:after="0"/>
              <w:ind w:firstLine="33"/>
              <w:rPr>
                <w:sz w:val="22"/>
                <w:szCs w:val="22"/>
              </w:rPr>
            </w:pPr>
            <w:r w:rsidRPr="008B0024">
              <w:rPr>
                <w:sz w:val="22"/>
                <w:szCs w:val="22"/>
              </w:rPr>
              <w:t>№ пункта проекта договора</w:t>
            </w:r>
          </w:p>
        </w:tc>
        <w:tc>
          <w:tcPr>
            <w:tcW w:w="1180" w:type="pct"/>
            <w:vAlign w:val="center"/>
          </w:tcPr>
          <w:p w:rsidR="008B0024" w:rsidRPr="008B0024" w:rsidRDefault="008B0024" w:rsidP="008B0024">
            <w:pPr>
              <w:tabs>
                <w:tab w:val="left" w:pos="1080"/>
              </w:tabs>
              <w:spacing w:after="0"/>
              <w:ind w:firstLine="33"/>
              <w:rPr>
                <w:sz w:val="22"/>
                <w:szCs w:val="22"/>
              </w:rPr>
            </w:pPr>
            <w:r w:rsidRPr="008B0024">
              <w:rPr>
                <w:sz w:val="22"/>
                <w:szCs w:val="22"/>
              </w:rPr>
              <w:t>Исходные формулировки</w:t>
            </w:r>
          </w:p>
        </w:tc>
        <w:tc>
          <w:tcPr>
            <w:tcW w:w="1176" w:type="pct"/>
            <w:vAlign w:val="center"/>
          </w:tcPr>
          <w:p w:rsidR="008B0024" w:rsidRPr="008B0024" w:rsidRDefault="008B0024" w:rsidP="008B0024">
            <w:pPr>
              <w:tabs>
                <w:tab w:val="left" w:pos="1080"/>
              </w:tabs>
              <w:spacing w:after="0"/>
              <w:ind w:firstLine="33"/>
              <w:rPr>
                <w:sz w:val="22"/>
                <w:szCs w:val="22"/>
              </w:rPr>
            </w:pPr>
            <w:r w:rsidRPr="008B0024">
              <w:rPr>
                <w:sz w:val="22"/>
                <w:szCs w:val="22"/>
              </w:rPr>
              <w:t>Предложения Участника закупки</w:t>
            </w:r>
          </w:p>
        </w:tc>
        <w:tc>
          <w:tcPr>
            <w:tcW w:w="1173" w:type="pct"/>
            <w:vAlign w:val="center"/>
          </w:tcPr>
          <w:p w:rsidR="008B0024" w:rsidRPr="008B0024" w:rsidRDefault="008B0024" w:rsidP="008B0024">
            <w:pPr>
              <w:tabs>
                <w:tab w:val="left" w:pos="1080"/>
              </w:tabs>
              <w:spacing w:after="0"/>
              <w:ind w:firstLine="33"/>
              <w:rPr>
                <w:sz w:val="22"/>
                <w:szCs w:val="22"/>
              </w:rPr>
            </w:pPr>
            <w:r w:rsidRPr="008B0024">
              <w:rPr>
                <w:sz w:val="22"/>
                <w:szCs w:val="22"/>
              </w:rPr>
              <w:t>Примечания, обоснование</w:t>
            </w:r>
          </w:p>
        </w:tc>
      </w:tr>
      <w:tr w:rsidR="008B0024" w:rsidRPr="008B0024" w:rsidTr="004354D6">
        <w:tc>
          <w:tcPr>
            <w:tcW w:w="319" w:type="pct"/>
          </w:tcPr>
          <w:p w:rsidR="008B0024" w:rsidRPr="008B0024" w:rsidRDefault="008B0024" w:rsidP="008B0024">
            <w:pPr>
              <w:tabs>
                <w:tab w:val="left" w:pos="1080"/>
              </w:tabs>
              <w:spacing w:after="0"/>
              <w:ind w:firstLine="33"/>
              <w:rPr>
                <w:sz w:val="22"/>
                <w:szCs w:val="22"/>
              </w:rPr>
            </w:pP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r w:rsidR="008B0024" w:rsidRPr="008B0024" w:rsidTr="004354D6">
        <w:trPr>
          <w:trHeight w:val="335"/>
        </w:trPr>
        <w:tc>
          <w:tcPr>
            <w:tcW w:w="319" w:type="pct"/>
          </w:tcPr>
          <w:p w:rsidR="008B0024" w:rsidRPr="008B0024" w:rsidRDefault="008B0024" w:rsidP="008B0024">
            <w:pPr>
              <w:tabs>
                <w:tab w:val="left" w:pos="1080"/>
              </w:tabs>
              <w:spacing w:after="0"/>
              <w:ind w:firstLine="33"/>
              <w:rPr>
                <w:sz w:val="22"/>
                <w:szCs w:val="22"/>
              </w:rPr>
            </w:pP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r w:rsidR="008B0024" w:rsidRPr="008B0024" w:rsidTr="004354D6">
        <w:tc>
          <w:tcPr>
            <w:tcW w:w="319" w:type="pct"/>
          </w:tcPr>
          <w:p w:rsidR="008B0024" w:rsidRPr="008B0024" w:rsidRDefault="008B0024" w:rsidP="008B0024">
            <w:pPr>
              <w:tabs>
                <w:tab w:val="left" w:pos="1080"/>
              </w:tabs>
              <w:spacing w:after="0"/>
              <w:ind w:firstLine="33"/>
              <w:rPr>
                <w:sz w:val="22"/>
                <w:szCs w:val="22"/>
              </w:rPr>
            </w:pPr>
            <w:r w:rsidRPr="008B0024">
              <w:rPr>
                <w:sz w:val="22"/>
                <w:szCs w:val="22"/>
              </w:rPr>
              <w:t>…</w:t>
            </w:r>
          </w:p>
        </w:tc>
        <w:tc>
          <w:tcPr>
            <w:tcW w:w="1152" w:type="pct"/>
          </w:tcPr>
          <w:p w:rsidR="008B0024" w:rsidRPr="008B0024" w:rsidRDefault="008B0024" w:rsidP="008B0024">
            <w:pPr>
              <w:tabs>
                <w:tab w:val="left" w:pos="1080"/>
              </w:tabs>
              <w:spacing w:after="0"/>
              <w:ind w:firstLine="33"/>
              <w:rPr>
                <w:sz w:val="22"/>
                <w:szCs w:val="22"/>
              </w:rPr>
            </w:pPr>
          </w:p>
        </w:tc>
        <w:tc>
          <w:tcPr>
            <w:tcW w:w="1180" w:type="pct"/>
          </w:tcPr>
          <w:p w:rsidR="008B0024" w:rsidRPr="008B0024" w:rsidRDefault="008B0024" w:rsidP="008B0024">
            <w:pPr>
              <w:tabs>
                <w:tab w:val="left" w:pos="1080"/>
              </w:tabs>
              <w:spacing w:after="0"/>
              <w:ind w:firstLine="33"/>
              <w:rPr>
                <w:sz w:val="22"/>
                <w:szCs w:val="22"/>
              </w:rPr>
            </w:pPr>
          </w:p>
        </w:tc>
        <w:tc>
          <w:tcPr>
            <w:tcW w:w="1176" w:type="pct"/>
          </w:tcPr>
          <w:p w:rsidR="008B0024" w:rsidRPr="008B0024" w:rsidRDefault="008B0024" w:rsidP="008B0024">
            <w:pPr>
              <w:tabs>
                <w:tab w:val="left" w:pos="1080"/>
              </w:tabs>
              <w:spacing w:after="0"/>
              <w:ind w:firstLine="33"/>
              <w:rPr>
                <w:sz w:val="22"/>
                <w:szCs w:val="22"/>
              </w:rPr>
            </w:pPr>
          </w:p>
        </w:tc>
        <w:tc>
          <w:tcPr>
            <w:tcW w:w="1173" w:type="pct"/>
          </w:tcPr>
          <w:p w:rsidR="008B0024" w:rsidRPr="008B0024" w:rsidRDefault="008B0024" w:rsidP="008B0024">
            <w:pPr>
              <w:tabs>
                <w:tab w:val="left" w:pos="1080"/>
              </w:tabs>
              <w:spacing w:after="0"/>
              <w:ind w:firstLine="33"/>
              <w:rPr>
                <w:sz w:val="22"/>
                <w:szCs w:val="22"/>
              </w:rPr>
            </w:pPr>
          </w:p>
        </w:tc>
      </w:tr>
    </w:tbl>
    <w:p w:rsidR="008B0024" w:rsidRPr="008B0024" w:rsidRDefault="008B0024" w:rsidP="008B002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B0024" w:rsidRPr="008B0024" w:rsidTr="004354D6">
        <w:tc>
          <w:tcPr>
            <w:tcW w:w="3960" w:type="dxa"/>
            <w:tcBorders>
              <w:bottom w:val="single" w:sz="4" w:space="0" w:color="auto"/>
            </w:tcBorders>
          </w:tcPr>
          <w:p w:rsidR="008B0024" w:rsidRPr="008B0024" w:rsidRDefault="008B0024" w:rsidP="008B0024">
            <w:pPr>
              <w:tabs>
                <w:tab w:val="left" w:pos="1080"/>
              </w:tabs>
              <w:spacing w:after="0"/>
              <w:ind w:firstLine="540"/>
              <w:rPr>
                <w:sz w:val="22"/>
                <w:szCs w:val="22"/>
              </w:rPr>
            </w:pP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bottom w:val="single" w:sz="4" w:space="0" w:color="auto"/>
            </w:tcBorders>
          </w:tcPr>
          <w:p w:rsidR="008B0024" w:rsidRPr="008B0024" w:rsidRDefault="008B0024" w:rsidP="008B0024">
            <w:pPr>
              <w:tabs>
                <w:tab w:val="left" w:pos="1080"/>
              </w:tabs>
              <w:spacing w:after="0"/>
              <w:ind w:firstLine="540"/>
              <w:rPr>
                <w:sz w:val="22"/>
                <w:szCs w:val="22"/>
              </w:rPr>
            </w:pPr>
          </w:p>
        </w:tc>
      </w:tr>
      <w:tr w:rsidR="008B0024" w:rsidRPr="008B0024" w:rsidTr="004354D6">
        <w:tc>
          <w:tcPr>
            <w:tcW w:w="3960"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(подпись уполномоченного представителя)</w:t>
            </w:r>
          </w:p>
        </w:tc>
        <w:tc>
          <w:tcPr>
            <w:tcW w:w="1002" w:type="dxa"/>
          </w:tcPr>
          <w:p w:rsidR="008B0024" w:rsidRPr="008B0024" w:rsidRDefault="008B0024" w:rsidP="008B0024">
            <w:pPr>
              <w:tabs>
                <w:tab w:val="left" w:pos="1080"/>
              </w:tabs>
              <w:spacing w:after="0"/>
              <w:ind w:firstLine="540"/>
              <w:rPr>
                <w:sz w:val="22"/>
                <w:szCs w:val="22"/>
              </w:rPr>
            </w:pPr>
          </w:p>
        </w:tc>
        <w:tc>
          <w:tcPr>
            <w:tcW w:w="4677" w:type="dxa"/>
            <w:tcBorders>
              <w:top w:val="single" w:sz="4" w:space="0" w:color="auto"/>
            </w:tcBorders>
          </w:tcPr>
          <w:p w:rsidR="008B0024" w:rsidRPr="008B0024" w:rsidRDefault="008B0024" w:rsidP="008B0024">
            <w:pPr>
              <w:tabs>
                <w:tab w:val="left" w:pos="1080"/>
              </w:tabs>
              <w:spacing w:after="0"/>
              <w:rPr>
                <w:sz w:val="22"/>
                <w:szCs w:val="22"/>
              </w:rPr>
            </w:pPr>
            <w:r w:rsidRPr="008B0024">
              <w:rPr>
                <w:sz w:val="22"/>
                <w:szCs w:val="22"/>
              </w:rPr>
              <w:t>(фамилия, имя, отчество подписавшего, должность)</w:t>
            </w:r>
          </w:p>
        </w:tc>
      </w:tr>
    </w:tbl>
    <w:p w:rsidR="008B0024" w:rsidRPr="008B0024" w:rsidRDefault="008B0024" w:rsidP="008B0024">
      <w:pPr>
        <w:tabs>
          <w:tab w:val="left" w:pos="1080"/>
        </w:tabs>
        <w:spacing w:after="0"/>
        <w:ind w:firstLine="540"/>
        <w:rPr>
          <w:b/>
          <w:sz w:val="22"/>
          <w:szCs w:val="22"/>
        </w:rPr>
      </w:pPr>
      <w:bookmarkStart w:id="227" w:name="_Toc247081584"/>
      <w:r w:rsidRPr="008B0024">
        <w:rPr>
          <w:b/>
          <w:sz w:val="22"/>
          <w:szCs w:val="22"/>
        </w:rPr>
        <w:t>М.П.</w:t>
      </w:r>
      <w:bookmarkEnd w:id="227"/>
    </w:p>
    <w:p w:rsidR="008B0024" w:rsidRPr="008B0024" w:rsidRDefault="008B0024" w:rsidP="008B0024">
      <w:pPr>
        <w:tabs>
          <w:tab w:val="left" w:pos="1080"/>
        </w:tabs>
        <w:spacing w:after="0"/>
        <w:ind w:firstLine="540"/>
        <w:rPr>
          <w:b/>
          <w:sz w:val="22"/>
          <w:szCs w:val="22"/>
        </w:rPr>
      </w:pPr>
    </w:p>
    <w:p w:rsidR="008B0024" w:rsidRPr="008B0024" w:rsidRDefault="008B0024" w:rsidP="008B0024">
      <w:pPr>
        <w:tabs>
          <w:tab w:val="left" w:pos="1080"/>
        </w:tabs>
        <w:spacing w:after="0"/>
        <w:ind w:firstLine="540"/>
        <w:rPr>
          <w:b/>
          <w:sz w:val="22"/>
          <w:szCs w:val="22"/>
        </w:rPr>
      </w:pPr>
      <w:bookmarkStart w:id="228" w:name="_Toc247081585"/>
      <w:r w:rsidRPr="008B0024">
        <w:rPr>
          <w:b/>
          <w:sz w:val="22"/>
          <w:szCs w:val="22"/>
        </w:rPr>
        <w:t>Инструкции по заполнению</w:t>
      </w:r>
      <w:bookmarkEnd w:id="228"/>
      <w:r w:rsidRPr="008B0024">
        <w:rPr>
          <w:b/>
          <w:sz w:val="22"/>
          <w:szCs w:val="22"/>
        </w:rPr>
        <w:t xml:space="preserve"> </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Данные инструкции не следует воспроизводить в документах, подготовленных Участником.</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Участник приводит номер и дату письма о подаче оферты, приложением к которому является данный протокол.</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Условия Договора будут определяться в соответствии с требованиями документации о закупке.</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8B0024" w:rsidRPr="008B0024" w:rsidRDefault="008B0024" w:rsidP="008B0024">
      <w:pPr>
        <w:numPr>
          <w:ilvl w:val="0"/>
          <w:numId w:val="46"/>
        </w:numPr>
        <w:tabs>
          <w:tab w:val="left" w:pos="1080"/>
        </w:tabs>
        <w:suppressAutoHyphens/>
        <w:spacing w:before="120" w:after="0"/>
        <w:ind w:firstLine="540"/>
        <w:rPr>
          <w:sz w:val="22"/>
          <w:szCs w:val="22"/>
        </w:rPr>
      </w:pPr>
      <w:r w:rsidRPr="008B002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B0024" w:rsidRPr="008B0024" w:rsidRDefault="008B0024" w:rsidP="008B0024">
      <w:pPr>
        <w:tabs>
          <w:tab w:val="left" w:pos="1080"/>
        </w:tabs>
        <w:spacing w:after="0"/>
        <w:jc w:val="center"/>
        <w:rPr>
          <w:b/>
          <w:sz w:val="22"/>
          <w:szCs w:val="22"/>
        </w:rPr>
      </w:pPr>
    </w:p>
    <w:p w:rsidR="006C6FD2" w:rsidRDefault="008B0024" w:rsidP="008B0024">
      <w:pPr>
        <w:spacing w:after="0"/>
        <w:jc w:val="left"/>
        <w:sectPr w:rsidR="006C6FD2" w:rsidSect="00EF3EBB">
          <w:footerReference w:type="default" r:id="rId23"/>
          <w:pgSz w:w="11906" w:h="16838" w:code="9"/>
          <w:pgMar w:top="902" w:right="567" w:bottom="1077" w:left="851" w:header="709" w:footer="709" w:gutter="0"/>
          <w:cols w:space="708"/>
          <w:titlePg/>
          <w:docGrid w:linePitch="360"/>
        </w:sectPr>
      </w:pPr>
      <w:r w:rsidRPr="008B0024">
        <w:rPr>
          <w:b/>
          <w:sz w:val="22"/>
          <w:szCs w:val="22"/>
        </w:rPr>
        <w:br w:type="page"/>
      </w: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lastRenderedPageBreak/>
        <w:t xml:space="preserve"> </w:t>
      </w:r>
      <w:bookmarkEnd w:id="188"/>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54D6" w:rsidRDefault="004354D6">
      <w:r>
        <w:separator/>
      </w:r>
    </w:p>
    <w:p w:rsidR="004354D6" w:rsidRDefault="004354D6"/>
    <w:p w:rsidR="004354D6" w:rsidRDefault="004354D6"/>
  </w:endnote>
  <w:endnote w:type="continuationSeparator" w:id="0">
    <w:p w:rsidR="004354D6" w:rsidRDefault="004354D6">
      <w:r>
        <w:continuationSeparator/>
      </w:r>
    </w:p>
    <w:p w:rsidR="004354D6" w:rsidRDefault="004354D6"/>
    <w:p w:rsidR="004354D6" w:rsidRDefault="00435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4D6" w:rsidRDefault="004354D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A0836">
      <w:rPr>
        <w:rStyle w:val="afd"/>
        <w:noProof/>
      </w:rPr>
      <w:t>24</w:t>
    </w:r>
    <w:r>
      <w:rPr>
        <w:rStyle w:val="afd"/>
      </w:rPr>
      <w:fldChar w:fldCharType="end"/>
    </w:r>
  </w:p>
  <w:p w:rsidR="004354D6" w:rsidRDefault="004354D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54D6" w:rsidRDefault="004354D6">
      <w:r>
        <w:separator/>
      </w:r>
    </w:p>
    <w:p w:rsidR="004354D6" w:rsidRDefault="004354D6"/>
    <w:p w:rsidR="004354D6" w:rsidRDefault="004354D6"/>
  </w:footnote>
  <w:footnote w:type="continuationSeparator" w:id="0">
    <w:p w:rsidR="004354D6" w:rsidRDefault="004354D6">
      <w:r>
        <w:continuationSeparator/>
      </w:r>
    </w:p>
    <w:p w:rsidR="004354D6" w:rsidRDefault="004354D6"/>
    <w:p w:rsidR="004354D6" w:rsidRDefault="004354D6"/>
  </w:footnote>
  <w:footnote w:id="1">
    <w:p w:rsidR="004354D6" w:rsidRPr="00B3357C" w:rsidRDefault="004354D6" w:rsidP="00B94469">
      <w:pPr>
        <w:pStyle w:val="afb"/>
      </w:pPr>
      <w:r w:rsidRPr="00E72F3E">
        <w:rPr>
          <w:rStyle w:val="afa"/>
        </w:rPr>
        <w:footnoteRef/>
      </w:r>
      <w:r w:rsidRPr="00E72F3E">
        <w:t xml:space="preserve"> По данным</w:t>
      </w:r>
      <w:r>
        <w:t xml:space="preserve"> официальных источников.</w:t>
      </w:r>
    </w:p>
  </w:footnote>
  <w:footnote w:id="2">
    <w:p w:rsidR="004354D6" w:rsidRDefault="004354D6"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354D6" w:rsidRDefault="004354D6"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354D6" w:rsidRDefault="004354D6" w:rsidP="008B002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4354D6" w:rsidRDefault="004354D6" w:rsidP="008B002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D768CD"/>
    <w:multiLevelType w:val="multilevel"/>
    <w:tmpl w:val="857C4A86"/>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4" w15:restartNumberingAfterBreak="0">
    <w:nsid w:val="47B23E1F"/>
    <w:multiLevelType w:val="multilevel"/>
    <w:tmpl w:val="C46A973E"/>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6"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start w:val="1"/>
      <w:numFmt w:val="decimal"/>
      <w:lvlText w:val="%2."/>
      <w:lvlJc w:val="left"/>
      <w:pPr>
        <w:tabs>
          <w:tab w:val="num" w:pos="2148"/>
        </w:tabs>
        <w:ind w:left="2148" w:hanging="360"/>
      </w:pPr>
    </w:lvl>
    <w:lvl w:ilvl="2">
      <w:start w:val="1"/>
      <w:numFmt w:val="decimal"/>
      <w:lvlText w:val="%3."/>
      <w:lvlJc w:val="left"/>
      <w:pPr>
        <w:tabs>
          <w:tab w:val="num" w:pos="2868"/>
        </w:tabs>
        <w:ind w:left="2868" w:hanging="360"/>
      </w:pPr>
    </w:lvl>
    <w:lvl w:ilvl="3">
      <w:start w:val="1"/>
      <w:numFmt w:val="decimal"/>
      <w:lvlText w:val="%4."/>
      <w:lvlJc w:val="left"/>
      <w:pPr>
        <w:tabs>
          <w:tab w:val="num" w:pos="3588"/>
        </w:tabs>
        <w:ind w:left="3588" w:hanging="360"/>
      </w:pPr>
    </w:lvl>
    <w:lvl w:ilvl="4">
      <w:start w:val="1"/>
      <w:numFmt w:val="decimal"/>
      <w:lvlText w:val="%5."/>
      <w:lvlJc w:val="left"/>
      <w:pPr>
        <w:tabs>
          <w:tab w:val="num" w:pos="4308"/>
        </w:tabs>
        <w:ind w:left="4308" w:hanging="360"/>
      </w:pPr>
    </w:lvl>
    <w:lvl w:ilvl="5">
      <w:start w:val="1"/>
      <w:numFmt w:val="decimal"/>
      <w:lvlText w:val="%6."/>
      <w:lvlJc w:val="left"/>
      <w:pPr>
        <w:tabs>
          <w:tab w:val="num" w:pos="5028"/>
        </w:tabs>
        <w:ind w:left="5028" w:hanging="360"/>
      </w:pPr>
    </w:lvl>
    <w:lvl w:ilvl="6">
      <w:start w:val="1"/>
      <w:numFmt w:val="decimal"/>
      <w:lvlText w:val="%7."/>
      <w:lvlJc w:val="left"/>
      <w:pPr>
        <w:tabs>
          <w:tab w:val="num" w:pos="5748"/>
        </w:tabs>
        <w:ind w:left="5748" w:hanging="360"/>
      </w:pPr>
    </w:lvl>
    <w:lvl w:ilvl="7">
      <w:start w:val="1"/>
      <w:numFmt w:val="decimal"/>
      <w:lvlText w:val="%8."/>
      <w:lvlJc w:val="left"/>
      <w:pPr>
        <w:tabs>
          <w:tab w:val="num" w:pos="6468"/>
        </w:tabs>
        <w:ind w:left="6468" w:hanging="360"/>
      </w:pPr>
    </w:lvl>
    <w:lvl w:ilvl="8">
      <w:start w:val="1"/>
      <w:numFmt w:val="decimal"/>
      <w:lvlText w:val="%9."/>
      <w:lvlJc w:val="left"/>
      <w:pPr>
        <w:tabs>
          <w:tab w:val="num" w:pos="7188"/>
        </w:tabs>
        <w:ind w:left="7188" w:hanging="360"/>
      </w:pPr>
    </w:lvl>
  </w:abstractNum>
  <w:abstractNum w:abstractNumId="42" w15:restartNumberingAfterBreak="0">
    <w:nsid w:val="71F638D4"/>
    <w:multiLevelType w:val="hybridMultilevel"/>
    <w:tmpl w:val="C2A4A7F8"/>
    <w:lvl w:ilvl="0" w:tplc="FB94E986">
      <w:start w:val="1"/>
      <w:numFmt w:val="decimal"/>
      <w:lvlText w:val="%1."/>
      <w:lvlJc w:val="left"/>
      <w:pPr>
        <w:tabs>
          <w:tab w:val="num" w:pos="540"/>
        </w:tabs>
        <w:ind w:left="540" w:firstLine="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3"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6"/>
  </w:num>
  <w:num w:numId="2">
    <w:abstractNumId w:val="44"/>
  </w:num>
  <w:num w:numId="3">
    <w:abstractNumId w:val="11"/>
  </w:num>
  <w:num w:numId="4">
    <w:abstractNumId w:val="10"/>
  </w:num>
  <w:num w:numId="5">
    <w:abstractNumId w:val="37"/>
  </w:num>
  <w:num w:numId="6">
    <w:abstractNumId w:val="38"/>
  </w:num>
  <w:num w:numId="7">
    <w:abstractNumId w:val="47"/>
  </w:num>
  <w:num w:numId="8">
    <w:abstractNumId w:val="25"/>
  </w:num>
  <w:num w:numId="9">
    <w:abstractNumId w:val="34"/>
  </w:num>
  <w:num w:numId="10">
    <w:abstractNumId w:val="13"/>
  </w:num>
  <w:num w:numId="11">
    <w:abstractNumId w:val="32"/>
  </w:num>
  <w:num w:numId="12">
    <w:abstractNumId w:val="3"/>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4"/>
  </w:num>
  <w:num w:numId="17">
    <w:abstractNumId w:val="27"/>
  </w:num>
  <w:num w:numId="18">
    <w:abstractNumId w:val="18"/>
  </w:num>
  <w:num w:numId="19">
    <w:abstractNumId w:val="48"/>
  </w:num>
  <w:num w:numId="20">
    <w:abstractNumId w:val="8"/>
  </w:num>
  <w:num w:numId="21">
    <w:abstractNumId w:val="30"/>
  </w:num>
  <w:num w:numId="22">
    <w:abstractNumId w:val="5"/>
  </w:num>
  <w:num w:numId="23">
    <w:abstractNumId w:val="31"/>
  </w:num>
  <w:num w:numId="24">
    <w:abstractNumId w:val="40"/>
  </w:num>
  <w:num w:numId="25">
    <w:abstractNumId w:val="9"/>
  </w:num>
  <w:num w:numId="26">
    <w:abstractNumId w:val="21"/>
  </w:num>
  <w:num w:numId="27">
    <w:abstractNumId w:val="29"/>
  </w:num>
  <w:num w:numId="28">
    <w:abstractNumId w:val="19"/>
  </w:num>
  <w:num w:numId="29">
    <w:abstractNumId w:val="36"/>
  </w:num>
  <w:num w:numId="30">
    <w:abstractNumId w:val="17"/>
  </w:num>
  <w:num w:numId="31">
    <w:abstractNumId w:val="14"/>
  </w:num>
  <w:num w:numId="32">
    <w:abstractNumId w:val="33"/>
  </w:num>
  <w:num w:numId="33">
    <w:abstractNumId w:val="46"/>
  </w:num>
  <w:num w:numId="34">
    <w:abstractNumId w:val="39"/>
  </w:num>
  <w:num w:numId="35">
    <w:abstractNumId w:val="49"/>
  </w:num>
  <w:num w:numId="36">
    <w:abstractNumId w:val="16"/>
  </w:num>
  <w:num w:numId="37">
    <w:abstractNumId w:val="35"/>
  </w:num>
  <w:num w:numId="38">
    <w:abstractNumId w:val="15"/>
  </w:num>
  <w:num w:numId="39">
    <w:abstractNumId w:val="7"/>
  </w:num>
  <w:num w:numId="40">
    <w:abstractNumId w:val="41"/>
  </w:num>
  <w:num w:numId="41">
    <w:abstractNumId w:val="23"/>
  </w:num>
  <w:num w:numId="42">
    <w:abstractNumId w:val="24"/>
  </w:num>
  <w:num w:numId="43">
    <w:abstractNumId w:val="28"/>
  </w:num>
  <w:num w:numId="44">
    <w:abstractNumId w:val="43"/>
  </w:num>
  <w:num w:numId="45">
    <w:abstractNumId w:val="6"/>
  </w:num>
  <w:num w:numId="46">
    <w:abstractNumId w:val="42"/>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77D5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3CD2"/>
    <w:rsid w:val="000E53A8"/>
    <w:rsid w:val="000E53E1"/>
    <w:rsid w:val="000E5E40"/>
    <w:rsid w:val="000E6D9E"/>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7F"/>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E7D66"/>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77ADC"/>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396"/>
    <w:rsid w:val="00435406"/>
    <w:rsid w:val="004354D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657"/>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39AD"/>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5650"/>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46BF8"/>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24"/>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297"/>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7714C"/>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44D1"/>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91C"/>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99"/>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836"/>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852"/>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2A20"/>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3CAA"/>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4D7"/>
    <w:rsid w:val="00FB57CB"/>
    <w:rsid w:val="00FB5DCE"/>
    <w:rsid w:val="00FB6981"/>
    <w:rsid w:val="00FB730E"/>
    <w:rsid w:val="00FB7EE9"/>
    <w:rsid w:val="00FC030A"/>
    <w:rsid w:val="00FC04EE"/>
    <w:rsid w:val="00FC096F"/>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66F676"/>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FC096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4370523">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460422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5088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4087195">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00380651">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673218376">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112592">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4060023">
      <w:bodyDiv w:val="1"/>
      <w:marLeft w:val="0"/>
      <w:marRight w:val="0"/>
      <w:marTop w:val="0"/>
      <w:marBottom w:val="0"/>
      <w:divBdr>
        <w:top w:val="none" w:sz="0" w:space="0" w:color="auto"/>
        <w:left w:val="none" w:sz="0" w:space="0" w:color="auto"/>
        <w:bottom w:val="none" w:sz="0" w:space="0" w:color="auto"/>
        <w:right w:val="none" w:sz="0" w:space="0" w:color="auto"/>
      </w:divBdr>
    </w:div>
    <w:div w:id="857163183">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474482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524764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9530917">
      <w:bodyDiv w:val="1"/>
      <w:marLeft w:val="0"/>
      <w:marRight w:val="0"/>
      <w:marTop w:val="0"/>
      <w:marBottom w:val="0"/>
      <w:divBdr>
        <w:top w:val="none" w:sz="0" w:space="0" w:color="auto"/>
        <w:left w:val="none" w:sz="0" w:space="0" w:color="auto"/>
        <w:bottom w:val="none" w:sz="0" w:space="0" w:color="auto"/>
        <w:right w:val="none" w:sz="0" w:space="0" w:color="auto"/>
      </w:divBdr>
    </w:div>
    <w:div w:id="13503772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3617150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8474895">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3468579">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7004984">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68751892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87655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3925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23" Type="http://schemas.openxmlformats.org/officeDocument/2006/relationships/footer" Target="footer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B47AEEC6-BB11-4199-A63A-7BEAD2D7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51</Pages>
  <Words>19030</Words>
  <Characters>138937</Characters>
  <Application>Microsoft Office Word</Application>
  <DocSecurity>0</DocSecurity>
  <Lines>1157</Lines>
  <Paragraphs>315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15</cp:revision>
  <cp:lastPrinted>2022-10-07T05:49:00Z</cp:lastPrinted>
  <dcterms:created xsi:type="dcterms:W3CDTF">2023-05-25T05:16:00Z</dcterms:created>
  <dcterms:modified xsi:type="dcterms:W3CDTF">2023-06-23T07:20:00Z</dcterms:modified>
</cp:coreProperties>
</file>